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E1805" w14:textId="77777777" w:rsidR="00163950" w:rsidRDefault="00163950">
      <w:pPr>
        <w:rPr>
          <w:b/>
          <w:bCs/>
          <w:i/>
          <w:sz w:val="24"/>
        </w:rPr>
      </w:pPr>
      <w:bookmarkStart w:id="0" w:name="_GoBack"/>
      <w:bookmarkEnd w:id="0"/>
    </w:p>
    <w:p w14:paraId="41FC2659" w14:textId="77777777" w:rsidR="00163950" w:rsidRDefault="00163950"/>
    <w:p w14:paraId="0157F675" w14:textId="77777777" w:rsidR="00163950" w:rsidRDefault="00163950"/>
    <w:p w14:paraId="26969CFB" w14:textId="77777777" w:rsidR="00163950" w:rsidRDefault="00163950"/>
    <w:p w14:paraId="7B10FEAE" w14:textId="77777777" w:rsidR="00163950" w:rsidRDefault="00163950"/>
    <w:p w14:paraId="56075913" w14:textId="77777777" w:rsidR="00163950" w:rsidRDefault="00163950"/>
    <w:p w14:paraId="72F119DF" w14:textId="77777777" w:rsidR="00163950" w:rsidRDefault="00163950"/>
    <w:p w14:paraId="267A7666" w14:textId="77777777" w:rsidR="00163950" w:rsidRDefault="00163950"/>
    <w:p w14:paraId="431D0098" w14:textId="77777777" w:rsidR="00163950" w:rsidRDefault="00163950"/>
    <w:p w14:paraId="4AACA361" w14:textId="77777777" w:rsidR="00163950" w:rsidRDefault="00163950"/>
    <w:p w14:paraId="5C04AA1C" w14:textId="77777777" w:rsidR="00163950" w:rsidRDefault="00163950"/>
    <w:p w14:paraId="39FEE743" w14:textId="77777777" w:rsidR="00163950" w:rsidRDefault="00151BCC">
      <w:pPr>
        <w:jc w:val="center"/>
        <w:rPr>
          <w:b/>
          <w:bCs/>
          <w:sz w:val="48"/>
        </w:rPr>
      </w:pPr>
      <w:r>
        <w:rPr>
          <w:b/>
          <w:bCs/>
          <w:sz w:val="48"/>
        </w:rPr>
        <w:t>aanbestedingsleidraad</w:t>
      </w:r>
    </w:p>
    <w:p w14:paraId="02FACF2F" w14:textId="77777777" w:rsidR="00163950" w:rsidRDefault="00163950">
      <w:pPr>
        <w:jc w:val="center"/>
        <w:rPr>
          <w:b/>
          <w:bCs/>
          <w:sz w:val="36"/>
        </w:rPr>
      </w:pPr>
    </w:p>
    <w:p w14:paraId="6AEAE961" w14:textId="77777777" w:rsidR="00163950" w:rsidRDefault="00163950">
      <w:pPr>
        <w:jc w:val="center"/>
        <w:rPr>
          <w:b/>
          <w:bCs/>
          <w:sz w:val="28"/>
        </w:rPr>
      </w:pPr>
      <w:r>
        <w:rPr>
          <w:b/>
          <w:bCs/>
          <w:sz w:val="28"/>
        </w:rPr>
        <w:t>Europese</w:t>
      </w:r>
      <w:r w:rsidR="00B566DF">
        <w:rPr>
          <w:b/>
          <w:bCs/>
          <w:sz w:val="28"/>
        </w:rPr>
        <w:t xml:space="preserve"> </w:t>
      </w:r>
      <w:r>
        <w:rPr>
          <w:b/>
          <w:bCs/>
          <w:sz w:val="28"/>
        </w:rPr>
        <w:t>openbare aanbesteding</w:t>
      </w:r>
    </w:p>
    <w:p w14:paraId="51082DFE" w14:textId="77777777" w:rsidR="00163950" w:rsidRDefault="00AF17EA">
      <w:pPr>
        <w:jc w:val="center"/>
        <w:rPr>
          <w:b/>
          <w:bCs/>
          <w:sz w:val="28"/>
        </w:rPr>
      </w:pPr>
      <w:r>
        <w:rPr>
          <w:b/>
          <w:bCs/>
          <w:sz w:val="28"/>
        </w:rPr>
        <w:t>Toeristen informatie Gouda</w:t>
      </w:r>
    </w:p>
    <w:p w14:paraId="41D94E80" w14:textId="77777777" w:rsidR="00163950" w:rsidRDefault="00163950">
      <w:pPr>
        <w:jc w:val="center"/>
        <w:rPr>
          <w:b/>
          <w:bCs/>
          <w:sz w:val="36"/>
        </w:rPr>
      </w:pPr>
      <w:r>
        <w:rPr>
          <w:b/>
          <w:bCs/>
          <w:sz w:val="28"/>
        </w:rPr>
        <w:t>ten behoeve van</w:t>
      </w:r>
      <w:r>
        <w:rPr>
          <w:b/>
          <w:bCs/>
          <w:sz w:val="36"/>
        </w:rPr>
        <w:br/>
      </w:r>
      <w:r>
        <w:rPr>
          <w:b/>
          <w:bCs/>
          <w:sz w:val="36"/>
        </w:rPr>
        <w:br/>
      </w:r>
    </w:p>
    <w:p w14:paraId="48A56D8D" w14:textId="77777777" w:rsidR="00163950" w:rsidRDefault="00163950">
      <w:pPr>
        <w:jc w:val="center"/>
        <w:rPr>
          <w:b/>
          <w:bCs/>
          <w:sz w:val="48"/>
        </w:rPr>
      </w:pPr>
      <w:r>
        <w:rPr>
          <w:b/>
          <w:bCs/>
          <w:sz w:val="48"/>
        </w:rPr>
        <w:t>Gemeente Gouda</w:t>
      </w:r>
    </w:p>
    <w:p w14:paraId="0D688707" w14:textId="77777777" w:rsidR="00163950" w:rsidRDefault="00163950"/>
    <w:p w14:paraId="7E10D1FC" w14:textId="77777777" w:rsidR="00163950" w:rsidRDefault="00163950"/>
    <w:p w14:paraId="6654A475" w14:textId="77777777" w:rsidR="00163950" w:rsidRDefault="00163950"/>
    <w:p w14:paraId="58361CB4" w14:textId="77777777" w:rsidR="00163950" w:rsidRDefault="00163950"/>
    <w:p w14:paraId="2EF81D6D" w14:textId="77777777" w:rsidR="00163950" w:rsidRDefault="00163950"/>
    <w:p w14:paraId="7F8DB7FC" w14:textId="77777777" w:rsidR="00163950" w:rsidRDefault="00163950"/>
    <w:p w14:paraId="7AD83322" w14:textId="77777777" w:rsidR="00163950" w:rsidRDefault="00163950"/>
    <w:p w14:paraId="532E9177" w14:textId="77777777" w:rsidR="00163950" w:rsidRDefault="00163950"/>
    <w:p w14:paraId="3C8F74A6" w14:textId="77777777" w:rsidR="00163950" w:rsidRDefault="00163950"/>
    <w:p w14:paraId="667AC5CA" w14:textId="77777777" w:rsidR="00163950" w:rsidRDefault="00163950"/>
    <w:p w14:paraId="0F02CD26" w14:textId="77777777" w:rsidR="003B42CF" w:rsidRDefault="003B42CF"/>
    <w:p w14:paraId="7984DA75" w14:textId="77777777" w:rsidR="003B42CF" w:rsidRDefault="003B42CF"/>
    <w:p w14:paraId="78BDA86C" w14:textId="77777777" w:rsidR="00163950" w:rsidRDefault="00163950"/>
    <w:p w14:paraId="1EF3230F" w14:textId="77777777" w:rsidR="00163950" w:rsidRDefault="00163950"/>
    <w:p w14:paraId="7094B89C" w14:textId="77777777" w:rsidR="00163950" w:rsidRDefault="00163950"/>
    <w:p w14:paraId="147B216D" w14:textId="77777777" w:rsidR="00163950" w:rsidRDefault="00163950"/>
    <w:p w14:paraId="52BE03AD" w14:textId="77777777" w:rsidR="00163950" w:rsidRDefault="00163950"/>
    <w:p w14:paraId="5E9FDCB6" w14:textId="77777777" w:rsidR="00163950" w:rsidRDefault="00163950"/>
    <w:p w14:paraId="35E31C4B" w14:textId="77777777" w:rsidR="00163950" w:rsidRDefault="00163950"/>
    <w:p w14:paraId="64C12B7B" w14:textId="77777777" w:rsidR="00163950" w:rsidRDefault="00163950"/>
    <w:p w14:paraId="61ADFD66" w14:textId="64FAEA51" w:rsidR="00163950" w:rsidRDefault="00C52723">
      <w:r>
        <w:t>Deel 2</w:t>
      </w:r>
      <w:r>
        <w:tab/>
        <w:t>: Bijlagen B</w:t>
      </w:r>
    </w:p>
    <w:p w14:paraId="6ADF2B96" w14:textId="7E93C6C2" w:rsidR="00635E7C" w:rsidRDefault="00881CDB">
      <w:r>
        <w:t>Kenmerk</w:t>
      </w:r>
      <w:r>
        <w:tab/>
        <w:t>:</w:t>
      </w:r>
      <w:r w:rsidR="00503E17">
        <w:t xml:space="preserve"> </w:t>
      </w:r>
      <w:r w:rsidR="00AF17EA">
        <w:t>ICA/SH17-</w:t>
      </w:r>
      <w:r w:rsidR="00635E7C">
        <w:t>630</w:t>
      </w:r>
    </w:p>
    <w:p w14:paraId="0E980B29" w14:textId="6AAF4338" w:rsidR="00845B6B" w:rsidRDefault="006C4935">
      <w:r>
        <w:t>V</w:t>
      </w:r>
      <w:r w:rsidR="009B0F59">
        <w:t>ersie</w:t>
      </w:r>
      <w:r w:rsidR="00503E17">
        <w:tab/>
      </w:r>
      <w:r w:rsidR="009B0F59">
        <w:t xml:space="preserve">: </w:t>
      </w:r>
      <w:r w:rsidR="00503E17">
        <w:t>def</w:t>
      </w:r>
      <w:r w:rsidR="00845B6B">
        <w:t xml:space="preserve"> </w:t>
      </w:r>
    </w:p>
    <w:p w14:paraId="79F0EC7F" w14:textId="654EDDCD" w:rsidR="00163950" w:rsidRDefault="00163950">
      <w:r>
        <w:t>Datum</w:t>
      </w:r>
      <w:r w:rsidR="00503E17">
        <w:tab/>
      </w:r>
      <w:r>
        <w:t xml:space="preserve">: </w:t>
      </w:r>
      <w:r w:rsidR="00293905">
        <w:t xml:space="preserve">3 </w:t>
      </w:r>
      <w:r w:rsidR="00AF17EA">
        <w:t xml:space="preserve">juli </w:t>
      </w:r>
      <w:r w:rsidR="00881CDB">
        <w:t xml:space="preserve"> </w:t>
      </w:r>
      <w:r w:rsidR="00D40EDB">
        <w:t xml:space="preserve">2017 </w:t>
      </w:r>
    </w:p>
    <w:p w14:paraId="2AADC4B7" w14:textId="77777777" w:rsidR="00163950" w:rsidRDefault="00163950">
      <w:r>
        <w:t xml:space="preserve"> </w:t>
      </w:r>
    </w:p>
    <w:p w14:paraId="67606EA1" w14:textId="77777777" w:rsidR="00163950" w:rsidRDefault="00163950">
      <w:pPr>
        <w:rPr>
          <w:bCs/>
        </w:rPr>
        <w:sectPr w:rsidR="00163950" w:rsidSect="0080269F">
          <w:headerReference w:type="default" r:id="rId8"/>
          <w:footerReference w:type="default" r:id="rId9"/>
          <w:headerReference w:type="first" r:id="rId10"/>
          <w:footerReference w:type="first" r:id="rId11"/>
          <w:pgSz w:w="11905" w:h="16837"/>
          <w:pgMar w:top="1134" w:right="851" w:bottom="851" w:left="1276" w:header="1134" w:footer="851" w:gutter="0"/>
          <w:paperSrc w:first="3" w:other="3"/>
          <w:pgNumType w:start="1"/>
          <w:cols w:space="708"/>
          <w:noEndnote/>
          <w:titlePg/>
          <w:docGrid w:linePitch="272"/>
        </w:sectPr>
      </w:pPr>
    </w:p>
    <w:p w14:paraId="798101A2" w14:textId="77777777" w:rsidR="00163950" w:rsidRPr="00657393" w:rsidRDefault="00163950">
      <w:pPr>
        <w:spacing w:line="260" w:lineRule="exact"/>
        <w:rPr>
          <w:rFonts w:cs="Arial"/>
          <w:iCs/>
          <w:sz w:val="18"/>
        </w:rPr>
      </w:pPr>
    </w:p>
    <w:p w14:paraId="65289A50" w14:textId="77777777" w:rsidR="00163950" w:rsidRPr="00657393" w:rsidRDefault="00163950">
      <w:pPr>
        <w:spacing w:line="260" w:lineRule="exact"/>
        <w:rPr>
          <w:rFonts w:cs="Arial"/>
          <w:iCs/>
          <w:sz w:val="18"/>
        </w:rPr>
      </w:pPr>
    </w:p>
    <w:p w14:paraId="61B4CFA5" w14:textId="77777777" w:rsidR="00163950" w:rsidRPr="00657393" w:rsidRDefault="00163950">
      <w:pPr>
        <w:spacing w:line="260" w:lineRule="exact"/>
        <w:rPr>
          <w:rFonts w:cs="Arial"/>
          <w:iCs/>
          <w:sz w:val="18"/>
        </w:rPr>
      </w:pPr>
    </w:p>
    <w:p w14:paraId="708ECBF3" w14:textId="77777777" w:rsidR="00163950" w:rsidRPr="00657393" w:rsidRDefault="00163950">
      <w:pPr>
        <w:spacing w:line="260" w:lineRule="exact"/>
        <w:rPr>
          <w:rFonts w:cs="Arial"/>
          <w:iCs/>
          <w:sz w:val="18"/>
        </w:rPr>
      </w:pPr>
    </w:p>
    <w:p w14:paraId="31330F68" w14:textId="77777777" w:rsidR="00163950" w:rsidRPr="00657393" w:rsidRDefault="00163950">
      <w:pPr>
        <w:spacing w:line="260" w:lineRule="exact"/>
      </w:pPr>
    </w:p>
    <w:p w14:paraId="197BA808" w14:textId="03687C78" w:rsidR="00E52C32" w:rsidRDefault="00E803EA" w:rsidP="00503E17">
      <w:pPr>
        <w:pStyle w:val="Kop1"/>
        <w:numPr>
          <w:ilvl w:val="0"/>
          <w:numId w:val="0"/>
        </w:numPr>
        <w:rPr>
          <w:bCs/>
        </w:rPr>
      </w:pPr>
      <w:bookmarkStart w:id="1" w:name="_Toc470004090"/>
      <w:bookmarkStart w:id="2" w:name="_Toc470004092"/>
      <w:bookmarkStart w:id="3" w:name="_Toc467227425"/>
      <w:bookmarkStart w:id="4" w:name="_Toc467227874"/>
      <w:bookmarkStart w:id="5" w:name="_Toc467228506"/>
      <w:bookmarkStart w:id="6" w:name="_Toc470004099"/>
      <w:bookmarkStart w:id="7" w:name="_Toc467227426"/>
      <w:bookmarkStart w:id="8" w:name="_Toc467227875"/>
      <w:bookmarkStart w:id="9" w:name="_Toc467228507"/>
      <w:bookmarkStart w:id="10" w:name="_Toc470004100"/>
      <w:bookmarkStart w:id="11" w:name="_Toc467227428"/>
      <w:bookmarkStart w:id="12" w:name="_Toc467227877"/>
      <w:bookmarkStart w:id="13" w:name="_Toc467228509"/>
      <w:bookmarkStart w:id="14" w:name="_Toc470004102"/>
      <w:bookmarkStart w:id="15" w:name="_Toc467227429"/>
      <w:bookmarkStart w:id="16" w:name="_Toc467227878"/>
      <w:bookmarkStart w:id="17" w:name="_Toc467228510"/>
      <w:bookmarkStart w:id="18" w:name="_Toc470004103"/>
      <w:bookmarkStart w:id="19" w:name="_Toc467227431"/>
      <w:bookmarkStart w:id="20" w:name="_Toc467227880"/>
      <w:bookmarkStart w:id="21" w:name="_Toc467228512"/>
      <w:bookmarkStart w:id="22" w:name="_Toc470004105"/>
      <w:bookmarkStart w:id="23" w:name="_Toc467227432"/>
      <w:bookmarkStart w:id="24" w:name="_Toc467227881"/>
      <w:bookmarkStart w:id="25" w:name="_Toc467228513"/>
      <w:bookmarkStart w:id="26" w:name="_Toc470004106"/>
      <w:bookmarkStart w:id="27" w:name="_Toc467227433"/>
      <w:bookmarkStart w:id="28" w:name="_Toc467227882"/>
      <w:bookmarkStart w:id="29" w:name="_Toc467228514"/>
      <w:bookmarkStart w:id="30" w:name="_Toc470004107"/>
      <w:bookmarkStart w:id="31" w:name="_Toc467227434"/>
      <w:bookmarkStart w:id="32" w:name="_Toc467227883"/>
      <w:bookmarkStart w:id="33" w:name="_Toc467228515"/>
      <w:bookmarkStart w:id="34" w:name="_Toc470004108"/>
      <w:bookmarkStart w:id="35" w:name="_Toc467227437"/>
      <w:bookmarkStart w:id="36" w:name="_Toc467227886"/>
      <w:bookmarkStart w:id="37" w:name="_Toc467228518"/>
      <w:bookmarkStart w:id="38" w:name="_Toc470004111"/>
      <w:bookmarkStart w:id="39" w:name="_Toc467227438"/>
      <w:bookmarkStart w:id="40" w:name="_Toc467227887"/>
      <w:bookmarkStart w:id="41" w:name="_Toc467228519"/>
      <w:bookmarkStart w:id="42" w:name="_Toc470004112"/>
      <w:bookmarkStart w:id="43" w:name="_Toc467227453"/>
      <w:bookmarkStart w:id="44" w:name="_Toc467227902"/>
      <w:bookmarkStart w:id="45" w:name="_Toc467228535"/>
      <w:bookmarkStart w:id="46" w:name="_Toc470004128"/>
      <w:bookmarkStart w:id="47" w:name="_Toc467227454"/>
      <w:bookmarkStart w:id="48" w:name="_Toc467227903"/>
      <w:bookmarkStart w:id="49" w:name="_Toc467228536"/>
      <w:bookmarkStart w:id="50" w:name="_Toc470004129"/>
      <w:bookmarkStart w:id="51" w:name="_Toc467227455"/>
      <w:bookmarkStart w:id="52" w:name="_Toc467227904"/>
      <w:bookmarkStart w:id="53" w:name="_Toc467228537"/>
      <w:bookmarkStart w:id="54" w:name="_Toc470004130"/>
      <w:bookmarkStart w:id="55" w:name="_Toc467227456"/>
      <w:bookmarkStart w:id="56" w:name="_Toc467227905"/>
      <w:bookmarkStart w:id="57" w:name="_Toc467228538"/>
      <w:bookmarkStart w:id="58" w:name="_Toc470004131"/>
      <w:bookmarkStart w:id="59" w:name="_Toc467227457"/>
      <w:bookmarkStart w:id="60" w:name="_Toc467227906"/>
      <w:bookmarkStart w:id="61" w:name="_Toc467228539"/>
      <w:bookmarkStart w:id="62" w:name="_Toc470004132"/>
      <w:bookmarkStart w:id="63" w:name="_Toc467227458"/>
      <w:bookmarkStart w:id="64" w:name="_Toc467227907"/>
      <w:bookmarkStart w:id="65" w:name="_Toc467228540"/>
      <w:bookmarkStart w:id="66" w:name="_Toc470004133"/>
      <w:bookmarkStart w:id="67" w:name="_Toc467227459"/>
      <w:bookmarkStart w:id="68" w:name="_Toc467227908"/>
      <w:bookmarkStart w:id="69" w:name="_Toc467228541"/>
      <w:bookmarkStart w:id="70" w:name="_Toc470004134"/>
      <w:bookmarkStart w:id="71" w:name="_Toc467227460"/>
      <w:bookmarkStart w:id="72" w:name="_Toc467227909"/>
      <w:bookmarkStart w:id="73" w:name="_Toc467228542"/>
      <w:bookmarkStart w:id="74" w:name="_Toc470004135"/>
      <w:bookmarkStart w:id="75" w:name="_Toc467227461"/>
      <w:bookmarkStart w:id="76" w:name="_Toc467227910"/>
      <w:bookmarkStart w:id="77" w:name="_Toc467228543"/>
      <w:bookmarkStart w:id="78" w:name="_Toc470004136"/>
      <w:bookmarkStart w:id="79" w:name="_Toc467227462"/>
      <w:bookmarkStart w:id="80" w:name="_Toc467227911"/>
      <w:bookmarkStart w:id="81" w:name="_Toc467228544"/>
      <w:bookmarkStart w:id="82" w:name="_Toc470004137"/>
      <w:bookmarkStart w:id="83" w:name="_Toc467227463"/>
      <w:bookmarkStart w:id="84" w:name="_Toc467227912"/>
      <w:bookmarkStart w:id="85" w:name="_Toc467228545"/>
      <w:bookmarkStart w:id="86" w:name="_Toc470004138"/>
      <w:bookmarkStart w:id="87" w:name="_Toc467227464"/>
      <w:bookmarkStart w:id="88" w:name="_Toc467227913"/>
      <w:bookmarkStart w:id="89" w:name="_Toc467228546"/>
      <w:bookmarkStart w:id="90" w:name="_Toc470004139"/>
      <w:bookmarkStart w:id="91" w:name="_Toc467227466"/>
      <w:bookmarkStart w:id="92" w:name="_Toc467227915"/>
      <w:bookmarkStart w:id="93" w:name="_Toc467228548"/>
      <w:bookmarkStart w:id="94" w:name="_Toc470004141"/>
      <w:bookmarkStart w:id="95" w:name="_Toc467227469"/>
      <w:bookmarkStart w:id="96" w:name="_Toc467227918"/>
      <w:bookmarkStart w:id="97" w:name="_Toc467228551"/>
      <w:bookmarkStart w:id="98" w:name="_Toc470004144"/>
      <w:bookmarkStart w:id="99" w:name="_Toc467227470"/>
      <w:bookmarkStart w:id="100" w:name="_Toc467227919"/>
      <w:bookmarkStart w:id="101" w:name="_Toc467228552"/>
      <w:bookmarkStart w:id="102" w:name="_Toc470004145"/>
      <w:bookmarkStart w:id="103" w:name="_Toc467227471"/>
      <w:bookmarkStart w:id="104" w:name="_Toc467227920"/>
      <w:bookmarkStart w:id="105" w:name="_Toc467228553"/>
      <w:bookmarkStart w:id="106" w:name="_Toc470004146"/>
      <w:bookmarkStart w:id="107" w:name="_Toc467227472"/>
      <w:bookmarkStart w:id="108" w:name="_Toc467227921"/>
      <w:bookmarkStart w:id="109" w:name="_Toc467228554"/>
      <w:bookmarkStart w:id="110" w:name="_Toc470004147"/>
      <w:bookmarkStart w:id="111" w:name="_Toc467227473"/>
      <w:bookmarkStart w:id="112" w:name="_Toc467227922"/>
      <w:bookmarkStart w:id="113" w:name="_Toc467228555"/>
      <w:bookmarkStart w:id="114" w:name="_Toc470004148"/>
      <w:bookmarkStart w:id="115" w:name="_Toc467227477"/>
      <w:bookmarkStart w:id="116" w:name="_Toc467227926"/>
      <w:bookmarkStart w:id="117" w:name="_Toc467228559"/>
      <w:bookmarkStart w:id="118" w:name="_Toc470004152"/>
      <w:bookmarkStart w:id="119" w:name="_Toc467227478"/>
      <w:bookmarkStart w:id="120" w:name="_Toc467227927"/>
      <w:bookmarkStart w:id="121" w:name="_Toc467228560"/>
      <w:bookmarkStart w:id="122" w:name="_Toc470004153"/>
      <w:bookmarkStart w:id="123" w:name="_Toc467227479"/>
      <w:bookmarkStart w:id="124" w:name="_Toc467227928"/>
      <w:bookmarkStart w:id="125" w:name="_Toc467228561"/>
      <w:bookmarkStart w:id="126" w:name="_Toc470004154"/>
      <w:bookmarkStart w:id="127" w:name="_Toc467227480"/>
      <w:bookmarkStart w:id="128" w:name="_Toc467227929"/>
      <w:bookmarkStart w:id="129" w:name="_Toc467228562"/>
      <w:bookmarkStart w:id="130" w:name="_Toc470004155"/>
      <w:bookmarkStart w:id="131" w:name="_Toc467227481"/>
      <w:bookmarkStart w:id="132" w:name="_Toc467227930"/>
      <w:bookmarkStart w:id="133" w:name="_Toc467228563"/>
      <w:bookmarkStart w:id="134" w:name="_Toc470004156"/>
      <w:bookmarkStart w:id="135" w:name="_Toc467227482"/>
      <w:bookmarkStart w:id="136" w:name="_Toc467227931"/>
      <w:bookmarkStart w:id="137" w:name="_Toc467228564"/>
      <w:bookmarkStart w:id="138" w:name="_Toc470004157"/>
      <w:bookmarkStart w:id="139" w:name="_Toc467227485"/>
      <w:bookmarkStart w:id="140" w:name="_Toc467227934"/>
      <w:bookmarkStart w:id="141" w:name="_Toc467228567"/>
      <w:bookmarkStart w:id="142" w:name="_Toc470004160"/>
      <w:bookmarkStart w:id="143" w:name="_Toc467227486"/>
      <w:bookmarkStart w:id="144" w:name="_Toc467227935"/>
      <w:bookmarkStart w:id="145" w:name="_Toc467228568"/>
      <w:bookmarkStart w:id="146" w:name="_Toc470004161"/>
      <w:bookmarkStart w:id="147" w:name="_Toc467227487"/>
      <w:bookmarkStart w:id="148" w:name="_Toc467227936"/>
      <w:bookmarkStart w:id="149" w:name="_Toc467228569"/>
      <w:bookmarkStart w:id="150" w:name="_Toc470004162"/>
      <w:bookmarkStart w:id="151" w:name="_Toc467227488"/>
      <w:bookmarkStart w:id="152" w:name="_Toc467227937"/>
      <w:bookmarkStart w:id="153" w:name="_Toc467228570"/>
      <w:bookmarkStart w:id="154" w:name="_Toc470004163"/>
      <w:bookmarkStart w:id="155" w:name="_Toc467227489"/>
      <w:bookmarkStart w:id="156" w:name="_Toc467227938"/>
      <w:bookmarkStart w:id="157" w:name="_Toc467228571"/>
      <w:bookmarkStart w:id="158" w:name="_Toc470004164"/>
      <w:bookmarkStart w:id="159" w:name="_Toc467227490"/>
      <w:bookmarkStart w:id="160" w:name="_Toc467227939"/>
      <w:bookmarkStart w:id="161" w:name="_Toc467228572"/>
      <w:bookmarkStart w:id="162" w:name="_Toc470004165"/>
      <w:bookmarkStart w:id="163" w:name="_Toc467227492"/>
      <w:bookmarkStart w:id="164" w:name="_Toc467227941"/>
      <w:bookmarkStart w:id="165" w:name="_Toc467228574"/>
      <w:bookmarkStart w:id="166" w:name="_Toc470004167"/>
      <w:bookmarkStart w:id="167" w:name="_Toc467227493"/>
      <w:bookmarkStart w:id="168" w:name="_Toc467227942"/>
      <w:bookmarkStart w:id="169" w:name="_Toc467228575"/>
      <w:bookmarkStart w:id="170" w:name="_Toc470004168"/>
      <w:bookmarkStart w:id="171" w:name="_Toc467227496"/>
      <w:bookmarkStart w:id="172" w:name="_Toc467227945"/>
      <w:bookmarkStart w:id="173" w:name="_Toc467228578"/>
      <w:bookmarkStart w:id="174" w:name="_Toc470004171"/>
      <w:bookmarkStart w:id="175" w:name="_Toc467227498"/>
      <w:bookmarkStart w:id="176" w:name="_Toc467227947"/>
      <w:bookmarkStart w:id="177" w:name="_Toc467228580"/>
      <w:bookmarkStart w:id="178" w:name="_Toc470004173"/>
      <w:bookmarkStart w:id="179" w:name="_Toc467227500"/>
      <w:bookmarkStart w:id="180" w:name="_Toc467227949"/>
      <w:bookmarkStart w:id="181" w:name="_Toc467228582"/>
      <w:bookmarkStart w:id="182" w:name="_Toc470004175"/>
      <w:bookmarkStart w:id="183" w:name="_Toc467227975"/>
      <w:bookmarkStart w:id="184" w:name="_Toc467228608"/>
      <w:bookmarkStart w:id="185" w:name="_Toc470004202"/>
      <w:bookmarkStart w:id="186" w:name="_Toc467227976"/>
      <w:bookmarkStart w:id="187" w:name="_Toc467228609"/>
      <w:bookmarkStart w:id="188" w:name="_Toc470004203"/>
      <w:bookmarkStart w:id="189" w:name="_Toc467227977"/>
      <w:bookmarkStart w:id="190" w:name="_Toc467228610"/>
      <w:bookmarkStart w:id="191" w:name="_Toc470004204"/>
      <w:bookmarkStart w:id="192" w:name="_Toc467228046"/>
      <w:bookmarkStart w:id="193" w:name="_Toc467228679"/>
      <w:bookmarkStart w:id="194" w:name="_Toc470004273"/>
      <w:bookmarkStart w:id="195" w:name="_Toc467228047"/>
      <w:bookmarkStart w:id="196" w:name="_Toc467228680"/>
      <w:bookmarkStart w:id="197" w:name="_Toc470004274"/>
      <w:bookmarkStart w:id="198" w:name="_Toc467228048"/>
      <w:bookmarkStart w:id="199" w:name="_Toc467228681"/>
      <w:bookmarkStart w:id="200" w:name="_Toc470004275"/>
      <w:bookmarkStart w:id="201" w:name="_Toc467228049"/>
      <w:bookmarkStart w:id="202" w:name="_Toc467228682"/>
      <w:bookmarkStart w:id="203" w:name="_Toc470004276"/>
      <w:bookmarkStart w:id="204" w:name="_Toc467228052"/>
      <w:bookmarkStart w:id="205" w:name="_Toc467228685"/>
      <w:bookmarkStart w:id="206" w:name="_Toc470004279"/>
      <w:bookmarkStart w:id="207" w:name="_Toc467228053"/>
      <w:bookmarkStart w:id="208" w:name="_Toc467228686"/>
      <w:bookmarkStart w:id="209" w:name="_Toc470004280"/>
      <w:bookmarkStart w:id="210" w:name="_Toc467228054"/>
      <w:bookmarkStart w:id="211" w:name="_Toc467228687"/>
      <w:bookmarkStart w:id="212" w:name="_Toc470004281"/>
      <w:bookmarkStart w:id="213" w:name="_Toc467228056"/>
      <w:bookmarkStart w:id="214" w:name="_Toc467228689"/>
      <w:bookmarkStart w:id="215" w:name="_Toc470004283"/>
      <w:bookmarkStart w:id="216" w:name="_Toc467228060"/>
      <w:bookmarkStart w:id="217" w:name="_Toc467228693"/>
      <w:bookmarkStart w:id="218" w:name="_Toc470004287"/>
      <w:bookmarkStart w:id="219" w:name="_Toc467228063"/>
      <w:bookmarkStart w:id="220" w:name="_Toc467228696"/>
      <w:bookmarkStart w:id="221" w:name="_Toc470004290"/>
      <w:bookmarkStart w:id="222" w:name="_Toc467228064"/>
      <w:bookmarkStart w:id="223" w:name="_Toc467228697"/>
      <w:bookmarkStart w:id="224" w:name="_Toc470004291"/>
      <w:bookmarkStart w:id="225" w:name="_Toc467228065"/>
      <w:bookmarkStart w:id="226" w:name="_Toc467228698"/>
      <w:bookmarkStart w:id="227" w:name="_Toc4700042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bCs/>
        </w:rPr>
        <w:t>Bijlage B1</w:t>
      </w:r>
      <w:r w:rsidR="00503E17">
        <w:rPr>
          <w:bCs/>
        </w:rPr>
        <w:t xml:space="preserve"> Eigen verklaring (UEA)</w:t>
      </w:r>
    </w:p>
    <w:p w14:paraId="5A7BBA2B" w14:textId="77777777" w:rsidR="00503E17" w:rsidRDefault="00503E17" w:rsidP="00503E17"/>
    <w:p w14:paraId="57A1F4C3" w14:textId="77777777" w:rsidR="00503E17" w:rsidRDefault="00503E17" w:rsidP="00503E17"/>
    <w:p w14:paraId="7B37C151" w14:textId="4D47EB26" w:rsidR="00503E17" w:rsidRPr="00503E17" w:rsidRDefault="00503E17" w:rsidP="00503E17">
      <w:r>
        <w:t>Dit formulier is separaat toegevoegd.</w:t>
      </w:r>
    </w:p>
    <w:p w14:paraId="70259556" w14:textId="6CDF0A36" w:rsidR="00E803EA" w:rsidRDefault="00E803EA">
      <w:pPr>
        <w:rPr>
          <w:bCs/>
        </w:rPr>
      </w:pPr>
      <w:r>
        <w:rPr>
          <w:bCs/>
        </w:rPr>
        <w:br w:type="page"/>
      </w:r>
    </w:p>
    <w:p w14:paraId="4397B121" w14:textId="31EE6150" w:rsidR="00E803EA" w:rsidRDefault="00E803EA" w:rsidP="00503E17">
      <w:pPr>
        <w:pStyle w:val="Kop1"/>
        <w:numPr>
          <w:ilvl w:val="0"/>
          <w:numId w:val="0"/>
        </w:numPr>
        <w:ind w:left="737" w:hanging="737"/>
      </w:pPr>
      <w:r>
        <w:lastRenderedPageBreak/>
        <w:t>Bijlage B2  Specificatieblad inschrijfprijs</w:t>
      </w:r>
    </w:p>
    <w:p w14:paraId="16326EFD" w14:textId="77777777" w:rsidR="00F25AB2" w:rsidRDefault="00F25AB2" w:rsidP="00503E17"/>
    <w:p w14:paraId="27D8A811" w14:textId="43A09FD3" w:rsidR="00F25AB2" w:rsidRDefault="00CD1A60" w:rsidP="00503E17">
      <w:pPr>
        <w:pStyle w:val="Lijstalinea"/>
        <w:numPr>
          <w:ilvl w:val="0"/>
          <w:numId w:val="42"/>
        </w:numPr>
      </w:pPr>
      <w:r>
        <w:t>U dient alle prijzen exclusief BTW op te geven.</w:t>
      </w:r>
    </w:p>
    <w:p w14:paraId="796138CB" w14:textId="52057D1B" w:rsidR="00CD1A60" w:rsidRDefault="00677B74" w:rsidP="00503E17">
      <w:pPr>
        <w:pStyle w:val="Lijstalinea"/>
        <w:numPr>
          <w:ilvl w:val="0"/>
          <w:numId w:val="42"/>
        </w:numPr>
      </w:pPr>
      <w:r>
        <w:t>Tarieven/</w:t>
      </w:r>
      <w:r w:rsidR="00CD1A60">
        <w:t>Ko</w:t>
      </w:r>
      <w:r>
        <w:t xml:space="preserve">sten die niet benoemd </w:t>
      </w:r>
      <w:r w:rsidR="00503E17">
        <w:t xml:space="preserve">zijn </w:t>
      </w:r>
      <w:r>
        <w:t>komen alleen voor vergoeding in aanmerking als deze tijdens de aanbesteding zijn opgegeven.</w:t>
      </w:r>
      <w:r w:rsidR="00DF080C">
        <w:t xml:space="preserve"> Indien deze </w:t>
      </w:r>
      <w:r w:rsidR="00503E17">
        <w:t>n</w:t>
      </w:r>
      <w:r w:rsidR="00DF080C">
        <w:t>i</w:t>
      </w:r>
      <w:r>
        <w:t xml:space="preserve">et gespecificeerd zijn dient u deze te specificeren bij de post onbenoemd. Eventueel voegt u </w:t>
      </w:r>
      <w:r w:rsidR="00503E17">
        <w:t>e</w:t>
      </w:r>
      <w:r>
        <w:t>en extra veld onbenoemd toe.</w:t>
      </w:r>
    </w:p>
    <w:p w14:paraId="3DB46AF1" w14:textId="77777777" w:rsidR="00F25AB2" w:rsidRPr="00503E17" w:rsidRDefault="00F25AB2" w:rsidP="00503E17"/>
    <w:tbl>
      <w:tblPr>
        <w:tblW w:w="96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76"/>
        <w:gridCol w:w="1275"/>
        <w:gridCol w:w="1183"/>
        <w:gridCol w:w="1472"/>
        <w:gridCol w:w="1357"/>
      </w:tblGrid>
      <w:tr w:rsidR="00227729" w:rsidRPr="00DA622D" w14:paraId="672F1517" w14:textId="6E4C3CF7" w:rsidTr="00503E17">
        <w:trPr>
          <w:trHeight w:val="225"/>
        </w:trPr>
        <w:tc>
          <w:tcPr>
            <w:tcW w:w="3060" w:type="dxa"/>
            <w:tcBorders>
              <w:bottom w:val="single" w:sz="4" w:space="0" w:color="auto"/>
            </w:tcBorders>
            <w:shd w:val="clear" w:color="000000" w:fill="BFBFBF"/>
            <w:noWrap/>
            <w:vAlign w:val="bottom"/>
            <w:hideMark/>
          </w:tcPr>
          <w:p w14:paraId="288FD24F" w14:textId="77777777" w:rsidR="00227729" w:rsidRPr="00DA622D" w:rsidRDefault="00227729" w:rsidP="00521513">
            <w:pPr>
              <w:spacing w:after="200"/>
              <w:contextualSpacing/>
              <w:jc w:val="center"/>
              <w:rPr>
                <w:rFonts w:eastAsiaTheme="minorHAnsi" w:cs="Arial"/>
                <w:b/>
                <w:bCs/>
                <w:color w:val="000000"/>
              </w:rPr>
            </w:pPr>
            <w:r w:rsidRPr="00DA622D">
              <w:rPr>
                <w:rFonts w:eastAsiaTheme="minorHAnsi" w:cs="Arial"/>
                <w:b/>
                <w:bCs/>
                <w:color w:val="000000"/>
              </w:rPr>
              <w:t>periode</w:t>
            </w:r>
          </w:p>
        </w:tc>
        <w:tc>
          <w:tcPr>
            <w:tcW w:w="1276" w:type="dxa"/>
            <w:tcBorders>
              <w:bottom w:val="single" w:sz="4" w:space="0" w:color="auto"/>
            </w:tcBorders>
            <w:shd w:val="clear" w:color="000000" w:fill="BFBFBF"/>
            <w:noWrap/>
            <w:vAlign w:val="bottom"/>
            <w:hideMark/>
          </w:tcPr>
          <w:p w14:paraId="3083E4F6" w14:textId="77777777" w:rsidR="00227729" w:rsidRPr="00DA622D" w:rsidRDefault="00227729" w:rsidP="00521513">
            <w:pPr>
              <w:spacing w:after="200"/>
              <w:contextualSpacing/>
              <w:jc w:val="center"/>
              <w:rPr>
                <w:rFonts w:eastAsiaTheme="minorHAnsi" w:cs="Arial"/>
                <w:b/>
                <w:bCs/>
                <w:color w:val="000000"/>
              </w:rPr>
            </w:pPr>
            <w:r w:rsidRPr="00DA622D">
              <w:rPr>
                <w:rFonts w:eastAsiaTheme="minorHAnsi" w:cs="Arial"/>
                <w:b/>
                <w:bCs/>
                <w:color w:val="000000"/>
              </w:rPr>
              <w:t>uur p.w.</w:t>
            </w:r>
          </w:p>
        </w:tc>
        <w:tc>
          <w:tcPr>
            <w:tcW w:w="1275" w:type="dxa"/>
            <w:tcBorders>
              <w:bottom w:val="single" w:sz="4" w:space="0" w:color="auto"/>
            </w:tcBorders>
            <w:shd w:val="clear" w:color="000000" w:fill="BFBFBF"/>
            <w:noWrap/>
            <w:vAlign w:val="bottom"/>
            <w:hideMark/>
          </w:tcPr>
          <w:p w14:paraId="4EF3770D" w14:textId="77777777" w:rsidR="00227729" w:rsidRPr="00DA622D" w:rsidRDefault="00227729" w:rsidP="00521513">
            <w:pPr>
              <w:spacing w:after="200"/>
              <w:contextualSpacing/>
              <w:jc w:val="center"/>
              <w:rPr>
                <w:rFonts w:eastAsiaTheme="minorHAnsi" w:cs="Arial"/>
                <w:b/>
                <w:bCs/>
                <w:color w:val="000000"/>
              </w:rPr>
            </w:pPr>
            <w:r w:rsidRPr="00DA622D">
              <w:rPr>
                <w:rFonts w:eastAsiaTheme="minorHAnsi" w:cs="Arial"/>
                <w:b/>
                <w:bCs/>
                <w:color w:val="000000"/>
              </w:rPr>
              <w:t>personen</w:t>
            </w:r>
          </w:p>
        </w:tc>
        <w:tc>
          <w:tcPr>
            <w:tcW w:w="4012" w:type="dxa"/>
            <w:gridSpan w:val="3"/>
            <w:tcBorders>
              <w:bottom w:val="single" w:sz="4" w:space="0" w:color="auto"/>
            </w:tcBorders>
            <w:shd w:val="clear" w:color="000000" w:fill="BFBFBF"/>
          </w:tcPr>
          <w:p w14:paraId="7DCBC750" w14:textId="7BAA4821" w:rsidR="00227729" w:rsidRPr="00DA622D" w:rsidRDefault="00227729" w:rsidP="00503E17">
            <w:pPr>
              <w:spacing w:after="200"/>
              <w:contextualSpacing/>
              <w:jc w:val="center"/>
              <w:rPr>
                <w:rFonts w:eastAsiaTheme="minorHAnsi" w:cs="Arial"/>
                <w:b/>
                <w:bCs/>
                <w:color w:val="000000"/>
              </w:rPr>
            </w:pPr>
            <w:r>
              <w:rPr>
                <w:rFonts w:eastAsiaTheme="minorHAnsi" w:cs="Arial"/>
                <w:b/>
                <w:bCs/>
                <w:color w:val="000000"/>
              </w:rPr>
              <w:t>Tarief</w:t>
            </w:r>
          </w:p>
        </w:tc>
      </w:tr>
      <w:tr w:rsidR="00227729" w:rsidRPr="00503E17" w14:paraId="57C4C98A" w14:textId="0DAA445F" w:rsidTr="00503E17">
        <w:trPr>
          <w:trHeight w:val="225"/>
        </w:trPr>
        <w:tc>
          <w:tcPr>
            <w:tcW w:w="3060" w:type="dxa"/>
            <w:shd w:val="clear" w:color="000000" w:fill="auto"/>
            <w:noWrap/>
            <w:vAlign w:val="bottom"/>
            <w:hideMark/>
          </w:tcPr>
          <w:p w14:paraId="1448F9B6" w14:textId="77777777" w:rsidR="00227729" w:rsidRPr="00503E17" w:rsidRDefault="00227729" w:rsidP="00503E17">
            <w:pPr>
              <w:spacing w:after="200"/>
              <w:contextualSpacing/>
              <w:rPr>
                <w:rFonts w:eastAsiaTheme="minorHAnsi" w:cs="Arial"/>
                <w:b/>
                <w:color w:val="000000"/>
              </w:rPr>
            </w:pPr>
            <w:r w:rsidRPr="00503E17">
              <w:rPr>
                <w:rFonts w:eastAsiaTheme="minorHAnsi" w:cs="Arial"/>
                <w:b/>
                <w:color w:val="000000"/>
              </w:rPr>
              <w:t>2018</w:t>
            </w:r>
          </w:p>
        </w:tc>
        <w:tc>
          <w:tcPr>
            <w:tcW w:w="1276" w:type="dxa"/>
            <w:shd w:val="clear" w:color="000000" w:fill="auto"/>
            <w:noWrap/>
            <w:vAlign w:val="bottom"/>
            <w:hideMark/>
          </w:tcPr>
          <w:p w14:paraId="4EA0733D" w14:textId="77777777" w:rsidR="00227729" w:rsidRPr="00503E17" w:rsidRDefault="00227729" w:rsidP="00503E17">
            <w:pPr>
              <w:spacing w:after="200"/>
              <w:contextualSpacing/>
              <w:rPr>
                <w:rFonts w:eastAsiaTheme="minorHAnsi" w:cs="Arial"/>
                <w:b/>
                <w:color w:val="000000"/>
              </w:rPr>
            </w:pPr>
            <w:r w:rsidRPr="00503E17">
              <w:rPr>
                <w:rFonts w:eastAsiaTheme="minorHAnsi" w:cs="Arial"/>
                <w:b/>
                <w:color w:val="000000"/>
              </w:rPr>
              <w:t> </w:t>
            </w:r>
          </w:p>
        </w:tc>
        <w:tc>
          <w:tcPr>
            <w:tcW w:w="1275" w:type="dxa"/>
            <w:shd w:val="clear" w:color="000000" w:fill="auto"/>
            <w:noWrap/>
            <w:vAlign w:val="bottom"/>
            <w:hideMark/>
          </w:tcPr>
          <w:p w14:paraId="7C71C6DE" w14:textId="77777777" w:rsidR="00227729" w:rsidRPr="00503E17" w:rsidRDefault="00227729" w:rsidP="00503E17">
            <w:pPr>
              <w:spacing w:after="200"/>
              <w:contextualSpacing/>
              <w:rPr>
                <w:rFonts w:eastAsiaTheme="minorHAnsi" w:cs="Arial"/>
                <w:b/>
                <w:color w:val="000000"/>
              </w:rPr>
            </w:pPr>
            <w:r w:rsidRPr="00503E17">
              <w:rPr>
                <w:rFonts w:eastAsiaTheme="minorHAnsi" w:cs="Arial"/>
                <w:b/>
                <w:color w:val="000000"/>
              </w:rPr>
              <w:t> </w:t>
            </w:r>
          </w:p>
        </w:tc>
        <w:tc>
          <w:tcPr>
            <w:tcW w:w="1183" w:type="dxa"/>
            <w:shd w:val="clear" w:color="000000" w:fill="auto"/>
          </w:tcPr>
          <w:p w14:paraId="5FDF724F" w14:textId="7CA75F89" w:rsidR="00227729" w:rsidRPr="00503E17" w:rsidRDefault="00227729" w:rsidP="00503E17">
            <w:pPr>
              <w:pStyle w:val="Lijstalinea"/>
              <w:numPr>
                <w:ilvl w:val="0"/>
                <w:numId w:val="41"/>
              </w:numPr>
              <w:spacing w:after="200"/>
              <w:rPr>
                <w:rFonts w:eastAsiaTheme="minorHAnsi" w:cs="Arial"/>
                <w:b/>
                <w:color w:val="000000"/>
              </w:rPr>
            </w:pPr>
            <w:r w:rsidRPr="00503E17">
              <w:rPr>
                <w:rFonts w:eastAsiaTheme="minorHAnsi" w:cs="Arial"/>
                <w:b/>
                <w:color w:val="000000"/>
              </w:rPr>
              <w:t>Per</w:t>
            </w:r>
          </w:p>
        </w:tc>
        <w:tc>
          <w:tcPr>
            <w:tcW w:w="1472" w:type="dxa"/>
            <w:shd w:val="clear" w:color="000000" w:fill="auto"/>
          </w:tcPr>
          <w:p w14:paraId="0994620A" w14:textId="0BEA43BD" w:rsidR="00227729" w:rsidRPr="00503E17" w:rsidRDefault="00227729" w:rsidP="00503E17">
            <w:pPr>
              <w:pStyle w:val="Lijstalinea"/>
              <w:numPr>
                <w:ilvl w:val="0"/>
                <w:numId w:val="41"/>
              </w:numPr>
              <w:spacing w:after="200"/>
              <w:rPr>
                <w:rFonts w:eastAsiaTheme="minorHAnsi" w:cs="Arial"/>
                <w:b/>
                <w:color w:val="000000"/>
              </w:rPr>
            </w:pPr>
            <w:r w:rsidRPr="00503E17">
              <w:rPr>
                <w:rFonts w:eastAsiaTheme="minorHAnsi" w:cs="Arial"/>
                <w:b/>
                <w:color w:val="000000"/>
              </w:rPr>
              <w:t>Aantal</w:t>
            </w:r>
          </w:p>
        </w:tc>
        <w:tc>
          <w:tcPr>
            <w:tcW w:w="1357" w:type="dxa"/>
            <w:shd w:val="clear" w:color="000000" w:fill="auto"/>
          </w:tcPr>
          <w:p w14:paraId="580DB12C" w14:textId="5BCEF5E0" w:rsidR="00227729" w:rsidRPr="00503E17" w:rsidRDefault="00CD1A60" w:rsidP="00503E17">
            <w:pPr>
              <w:spacing w:after="200"/>
              <w:contextualSpacing/>
              <w:rPr>
                <w:rFonts w:eastAsiaTheme="minorHAnsi" w:cs="Arial"/>
                <w:b/>
                <w:color w:val="000000"/>
              </w:rPr>
            </w:pPr>
            <w:r w:rsidRPr="00503E17">
              <w:rPr>
                <w:rFonts w:eastAsiaTheme="minorHAnsi" w:cs="Arial"/>
                <w:b/>
                <w:color w:val="000000"/>
              </w:rPr>
              <w:t>Totaal (a x b)</w:t>
            </w:r>
          </w:p>
        </w:tc>
      </w:tr>
      <w:tr w:rsidR="00227729" w:rsidRPr="00DA622D" w14:paraId="012A2A7D" w14:textId="2052DBD3" w:rsidTr="00503E17">
        <w:trPr>
          <w:trHeight w:val="225"/>
        </w:trPr>
        <w:tc>
          <w:tcPr>
            <w:tcW w:w="3060" w:type="dxa"/>
            <w:shd w:val="clear" w:color="auto" w:fill="auto"/>
            <w:noWrap/>
            <w:vAlign w:val="bottom"/>
            <w:hideMark/>
          </w:tcPr>
          <w:p w14:paraId="337495D1" w14:textId="77777777" w:rsidR="00227729" w:rsidRPr="00DA622D" w:rsidRDefault="00227729" w:rsidP="00227729">
            <w:pPr>
              <w:spacing w:after="200"/>
              <w:contextualSpacing/>
              <w:rPr>
                <w:rFonts w:eastAsiaTheme="minorHAnsi" w:cs="Arial"/>
                <w:color w:val="000000"/>
                <w:lang w:val="en-GB"/>
              </w:rPr>
            </w:pPr>
            <w:r w:rsidRPr="00DA622D">
              <w:rPr>
                <w:rFonts w:eastAsiaTheme="minorHAnsi" w:cs="Arial"/>
                <w:color w:val="000000"/>
                <w:lang w:val="en-GB"/>
              </w:rPr>
              <w:t>Front office winter; jan -mrt</w:t>
            </w:r>
          </w:p>
        </w:tc>
        <w:tc>
          <w:tcPr>
            <w:tcW w:w="1276" w:type="dxa"/>
            <w:shd w:val="clear" w:color="auto" w:fill="auto"/>
            <w:noWrap/>
            <w:vAlign w:val="bottom"/>
            <w:hideMark/>
          </w:tcPr>
          <w:p w14:paraId="1AA42EDF"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49</w:t>
            </w:r>
          </w:p>
        </w:tc>
        <w:tc>
          <w:tcPr>
            <w:tcW w:w="1275" w:type="dxa"/>
            <w:shd w:val="clear" w:color="auto" w:fill="auto"/>
            <w:noWrap/>
            <w:vAlign w:val="bottom"/>
            <w:hideMark/>
          </w:tcPr>
          <w:p w14:paraId="27A6E07A"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6A6C1F70" w14:textId="2C750372"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3ADA3A84" w14:textId="24C8835F" w:rsidR="00227729" w:rsidRDefault="00227729" w:rsidP="00503E17">
            <w:pPr>
              <w:spacing w:after="200"/>
              <w:contextualSpacing/>
              <w:jc w:val="center"/>
              <w:rPr>
                <w:rFonts w:eastAsiaTheme="minorHAnsi" w:cs="Arial"/>
                <w:color w:val="000000"/>
              </w:rPr>
            </w:pPr>
            <w:r w:rsidRPr="00DA622D">
              <w:rPr>
                <w:rFonts w:eastAsiaTheme="minorHAnsi" w:cs="Arial"/>
                <w:color w:val="000000"/>
              </w:rPr>
              <w:t>13</w:t>
            </w:r>
          </w:p>
        </w:tc>
        <w:tc>
          <w:tcPr>
            <w:tcW w:w="1357" w:type="dxa"/>
          </w:tcPr>
          <w:p w14:paraId="25C7E447" w14:textId="1C81CE76"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509216FB" w14:textId="008D3B3C" w:rsidTr="00503E17">
        <w:trPr>
          <w:trHeight w:val="225"/>
        </w:trPr>
        <w:tc>
          <w:tcPr>
            <w:tcW w:w="3060" w:type="dxa"/>
            <w:shd w:val="clear" w:color="auto" w:fill="auto"/>
            <w:noWrap/>
            <w:vAlign w:val="bottom"/>
            <w:hideMark/>
          </w:tcPr>
          <w:p w14:paraId="49ACAECA"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Front office zomer: april - oktober</w:t>
            </w:r>
          </w:p>
        </w:tc>
        <w:tc>
          <w:tcPr>
            <w:tcW w:w="1276" w:type="dxa"/>
            <w:shd w:val="clear" w:color="auto" w:fill="auto"/>
            <w:noWrap/>
            <w:vAlign w:val="bottom"/>
            <w:hideMark/>
          </w:tcPr>
          <w:p w14:paraId="00BA49C3"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49</w:t>
            </w:r>
          </w:p>
        </w:tc>
        <w:tc>
          <w:tcPr>
            <w:tcW w:w="1275" w:type="dxa"/>
            <w:shd w:val="clear" w:color="auto" w:fill="auto"/>
            <w:noWrap/>
            <w:vAlign w:val="bottom"/>
            <w:hideMark/>
          </w:tcPr>
          <w:p w14:paraId="05AC7CA2"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61F10D16" w14:textId="09B979FE"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6665C0CB" w14:textId="3B649573" w:rsidR="00227729" w:rsidRDefault="00227729" w:rsidP="00503E17">
            <w:pPr>
              <w:spacing w:after="200"/>
              <w:contextualSpacing/>
              <w:jc w:val="center"/>
              <w:rPr>
                <w:rFonts w:eastAsiaTheme="minorHAnsi" w:cs="Arial"/>
                <w:color w:val="000000"/>
              </w:rPr>
            </w:pPr>
            <w:r w:rsidRPr="00DA622D">
              <w:rPr>
                <w:rFonts w:eastAsiaTheme="minorHAnsi" w:cs="Arial"/>
                <w:color w:val="000000"/>
              </w:rPr>
              <w:t>31</w:t>
            </w:r>
          </w:p>
        </w:tc>
        <w:tc>
          <w:tcPr>
            <w:tcW w:w="1357" w:type="dxa"/>
          </w:tcPr>
          <w:p w14:paraId="45260C31" w14:textId="6103B5E3"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2F4DF51F" w14:textId="5FAE91C3" w:rsidTr="00503E17">
        <w:trPr>
          <w:trHeight w:val="225"/>
        </w:trPr>
        <w:tc>
          <w:tcPr>
            <w:tcW w:w="3060" w:type="dxa"/>
            <w:shd w:val="clear" w:color="auto" w:fill="auto"/>
            <w:noWrap/>
            <w:vAlign w:val="bottom"/>
            <w:hideMark/>
          </w:tcPr>
          <w:p w14:paraId="0F886F1B" w14:textId="77777777" w:rsidR="00227729" w:rsidRPr="00DA622D" w:rsidRDefault="00227729" w:rsidP="00227729">
            <w:pPr>
              <w:spacing w:after="200"/>
              <w:contextualSpacing/>
              <w:rPr>
                <w:rFonts w:eastAsiaTheme="minorHAnsi" w:cs="Arial"/>
                <w:color w:val="000000"/>
                <w:lang w:val="en-GB"/>
              </w:rPr>
            </w:pPr>
            <w:r w:rsidRPr="00DA622D">
              <w:rPr>
                <w:rFonts w:eastAsiaTheme="minorHAnsi" w:cs="Arial"/>
                <w:color w:val="000000"/>
                <w:lang w:val="en-GB"/>
              </w:rPr>
              <w:t>Front office winter; nov - dec</w:t>
            </w:r>
          </w:p>
        </w:tc>
        <w:tc>
          <w:tcPr>
            <w:tcW w:w="1276" w:type="dxa"/>
            <w:shd w:val="clear" w:color="auto" w:fill="auto"/>
            <w:noWrap/>
            <w:vAlign w:val="bottom"/>
            <w:hideMark/>
          </w:tcPr>
          <w:p w14:paraId="001B2313"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49</w:t>
            </w:r>
          </w:p>
        </w:tc>
        <w:tc>
          <w:tcPr>
            <w:tcW w:w="1275" w:type="dxa"/>
            <w:shd w:val="clear" w:color="auto" w:fill="auto"/>
            <w:noWrap/>
            <w:vAlign w:val="bottom"/>
            <w:hideMark/>
          </w:tcPr>
          <w:p w14:paraId="2C1D2F39"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68D3FB7A" w14:textId="1E6E820C"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30601C3E" w14:textId="1CC630A0" w:rsidR="00227729" w:rsidRDefault="00227729" w:rsidP="00503E17">
            <w:pPr>
              <w:spacing w:after="200"/>
              <w:contextualSpacing/>
              <w:jc w:val="center"/>
              <w:rPr>
                <w:rFonts w:eastAsiaTheme="minorHAnsi" w:cs="Arial"/>
                <w:color w:val="000000"/>
              </w:rPr>
            </w:pPr>
            <w:r w:rsidRPr="00DA622D">
              <w:rPr>
                <w:rFonts w:eastAsiaTheme="minorHAnsi" w:cs="Arial"/>
                <w:color w:val="000000"/>
              </w:rPr>
              <w:t>8</w:t>
            </w:r>
          </w:p>
        </w:tc>
        <w:tc>
          <w:tcPr>
            <w:tcW w:w="1357" w:type="dxa"/>
          </w:tcPr>
          <w:p w14:paraId="471AC29A" w14:textId="68A22B32"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3D20A864" w14:textId="68A862D6" w:rsidTr="00503E17">
        <w:trPr>
          <w:trHeight w:val="225"/>
        </w:trPr>
        <w:tc>
          <w:tcPr>
            <w:tcW w:w="3060" w:type="dxa"/>
            <w:shd w:val="clear" w:color="auto" w:fill="auto"/>
            <w:noWrap/>
            <w:vAlign w:val="bottom"/>
            <w:hideMark/>
          </w:tcPr>
          <w:p w14:paraId="5CC174A3"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Front office extra Gouda Kaasmarkt</w:t>
            </w:r>
          </w:p>
        </w:tc>
        <w:tc>
          <w:tcPr>
            <w:tcW w:w="1276" w:type="dxa"/>
            <w:shd w:val="clear" w:color="auto" w:fill="auto"/>
            <w:noWrap/>
            <w:vAlign w:val="bottom"/>
            <w:hideMark/>
          </w:tcPr>
          <w:p w14:paraId="04A46AE8"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4,5</w:t>
            </w:r>
          </w:p>
        </w:tc>
        <w:tc>
          <w:tcPr>
            <w:tcW w:w="1275" w:type="dxa"/>
            <w:shd w:val="clear" w:color="auto" w:fill="auto"/>
            <w:noWrap/>
            <w:vAlign w:val="bottom"/>
            <w:hideMark/>
          </w:tcPr>
          <w:p w14:paraId="32A60A04"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28D9DBCF" w14:textId="5B46DEF5" w:rsidR="00227729" w:rsidRDefault="00227729" w:rsidP="00503E17">
            <w:pPr>
              <w:spacing w:after="200"/>
              <w:contextualSpacing/>
              <w:rPr>
                <w:rFonts w:eastAsiaTheme="minorHAnsi" w:cs="Arial"/>
                <w:color w:val="000000"/>
              </w:rPr>
            </w:pPr>
            <w:r>
              <w:rPr>
                <w:rFonts w:eastAsiaTheme="minorHAnsi" w:cs="Arial"/>
                <w:color w:val="000000"/>
              </w:rPr>
              <w:t>Dag</w:t>
            </w:r>
          </w:p>
        </w:tc>
        <w:tc>
          <w:tcPr>
            <w:tcW w:w="1472" w:type="dxa"/>
            <w:vAlign w:val="bottom"/>
          </w:tcPr>
          <w:p w14:paraId="0FFBCD52" w14:textId="70EE935B" w:rsidR="00227729" w:rsidRDefault="00227729" w:rsidP="00503E17">
            <w:pPr>
              <w:spacing w:after="200"/>
              <w:contextualSpacing/>
              <w:jc w:val="center"/>
              <w:rPr>
                <w:rFonts w:eastAsiaTheme="minorHAnsi" w:cs="Arial"/>
                <w:color w:val="000000"/>
              </w:rPr>
            </w:pPr>
            <w:r w:rsidRPr="00DA622D">
              <w:rPr>
                <w:rFonts w:eastAsiaTheme="minorHAnsi" w:cs="Arial"/>
                <w:color w:val="000000"/>
              </w:rPr>
              <w:t>21</w:t>
            </w:r>
          </w:p>
        </w:tc>
        <w:tc>
          <w:tcPr>
            <w:tcW w:w="1357" w:type="dxa"/>
          </w:tcPr>
          <w:p w14:paraId="1EE4A43B" w14:textId="722852C2"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199ACB92" w14:textId="447D21E8" w:rsidTr="00503E17">
        <w:trPr>
          <w:trHeight w:val="225"/>
        </w:trPr>
        <w:tc>
          <w:tcPr>
            <w:tcW w:w="3060" w:type="dxa"/>
            <w:shd w:val="clear" w:color="auto" w:fill="auto"/>
            <w:noWrap/>
            <w:vAlign w:val="bottom"/>
            <w:hideMark/>
          </w:tcPr>
          <w:p w14:paraId="28E8D328"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Front office extra Keramiekdagen</w:t>
            </w:r>
          </w:p>
        </w:tc>
        <w:tc>
          <w:tcPr>
            <w:tcW w:w="1276" w:type="dxa"/>
            <w:shd w:val="clear" w:color="auto" w:fill="auto"/>
            <w:noWrap/>
            <w:vAlign w:val="bottom"/>
            <w:hideMark/>
          </w:tcPr>
          <w:p w14:paraId="06F95C4F"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4,5</w:t>
            </w:r>
          </w:p>
        </w:tc>
        <w:tc>
          <w:tcPr>
            <w:tcW w:w="1275" w:type="dxa"/>
            <w:shd w:val="clear" w:color="auto" w:fill="auto"/>
            <w:noWrap/>
            <w:vAlign w:val="bottom"/>
            <w:hideMark/>
          </w:tcPr>
          <w:p w14:paraId="2756EDB6"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4933A591" w14:textId="2D3309F8" w:rsidR="00227729" w:rsidRDefault="00227729" w:rsidP="00503E17">
            <w:pPr>
              <w:spacing w:after="200"/>
              <w:contextualSpacing/>
              <w:rPr>
                <w:rFonts w:eastAsiaTheme="minorHAnsi" w:cs="Arial"/>
                <w:color w:val="000000"/>
              </w:rPr>
            </w:pPr>
            <w:r>
              <w:rPr>
                <w:rFonts w:eastAsiaTheme="minorHAnsi" w:cs="Arial"/>
                <w:color w:val="000000"/>
              </w:rPr>
              <w:t>Dag</w:t>
            </w:r>
          </w:p>
        </w:tc>
        <w:tc>
          <w:tcPr>
            <w:tcW w:w="1472" w:type="dxa"/>
            <w:vAlign w:val="bottom"/>
          </w:tcPr>
          <w:p w14:paraId="11F63BA6" w14:textId="61C32A30" w:rsidR="00227729" w:rsidRDefault="00227729" w:rsidP="00503E17">
            <w:pPr>
              <w:spacing w:after="200"/>
              <w:contextualSpacing/>
              <w:jc w:val="center"/>
              <w:rPr>
                <w:rFonts w:eastAsiaTheme="minorHAnsi" w:cs="Arial"/>
                <w:color w:val="000000"/>
              </w:rPr>
            </w:pPr>
            <w:r w:rsidRPr="00DA622D">
              <w:rPr>
                <w:rFonts w:eastAsiaTheme="minorHAnsi" w:cs="Arial"/>
                <w:color w:val="000000"/>
              </w:rPr>
              <w:t>1</w:t>
            </w:r>
          </w:p>
        </w:tc>
        <w:tc>
          <w:tcPr>
            <w:tcW w:w="1357" w:type="dxa"/>
          </w:tcPr>
          <w:p w14:paraId="0F8A9D26" w14:textId="4A008B8B"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6C68FEED" w14:textId="53BB6271" w:rsidTr="00503E17">
        <w:trPr>
          <w:trHeight w:val="225"/>
        </w:trPr>
        <w:tc>
          <w:tcPr>
            <w:tcW w:w="3060" w:type="dxa"/>
            <w:shd w:val="clear" w:color="auto" w:fill="auto"/>
            <w:noWrap/>
            <w:vAlign w:val="bottom"/>
            <w:hideMark/>
          </w:tcPr>
          <w:p w14:paraId="628053BD"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Front office extra Winterevents</w:t>
            </w:r>
          </w:p>
        </w:tc>
        <w:tc>
          <w:tcPr>
            <w:tcW w:w="1276" w:type="dxa"/>
            <w:shd w:val="clear" w:color="auto" w:fill="auto"/>
            <w:noWrap/>
            <w:vAlign w:val="bottom"/>
            <w:hideMark/>
          </w:tcPr>
          <w:p w14:paraId="7019603C"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58</w:t>
            </w:r>
          </w:p>
        </w:tc>
        <w:tc>
          <w:tcPr>
            <w:tcW w:w="1275" w:type="dxa"/>
            <w:shd w:val="clear" w:color="auto" w:fill="auto"/>
            <w:noWrap/>
            <w:vAlign w:val="bottom"/>
            <w:hideMark/>
          </w:tcPr>
          <w:p w14:paraId="188DD130"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4EBDE259" w14:textId="78889213" w:rsidR="00227729" w:rsidRDefault="00227729" w:rsidP="00503E17">
            <w:pPr>
              <w:spacing w:after="200"/>
              <w:contextualSpacing/>
              <w:rPr>
                <w:rFonts w:eastAsiaTheme="minorHAnsi" w:cs="Arial"/>
                <w:color w:val="000000"/>
              </w:rPr>
            </w:pPr>
            <w:r>
              <w:rPr>
                <w:rFonts w:eastAsiaTheme="minorHAnsi" w:cs="Arial"/>
                <w:color w:val="000000"/>
              </w:rPr>
              <w:t>Dag</w:t>
            </w:r>
          </w:p>
        </w:tc>
        <w:tc>
          <w:tcPr>
            <w:tcW w:w="1472" w:type="dxa"/>
            <w:vAlign w:val="bottom"/>
          </w:tcPr>
          <w:p w14:paraId="7824C247" w14:textId="77777777" w:rsidR="00DF080C" w:rsidRDefault="00DF080C" w:rsidP="00503E17">
            <w:pPr>
              <w:spacing w:after="200"/>
              <w:contextualSpacing/>
              <w:jc w:val="center"/>
              <w:rPr>
                <w:rFonts w:eastAsiaTheme="minorHAnsi" w:cs="Arial"/>
                <w:color w:val="000000"/>
              </w:rPr>
            </w:pPr>
            <w:r>
              <w:rPr>
                <w:rFonts w:eastAsiaTheme="minorHAnsi" w:cs="Arial"/>
                <w:color w:val="000000"/>
              </w:rPr>
              <w:t>1</w:t>
            </w:r>
          </w:p>
          <w:p w14:paraId="7749A483" w14:textId="1B3677D6" w:rsidR="00227729" w:rsidRDefault="00227729" w:rsidP="00503E17">
            <w:pPr>
              <w:spacing w:after="200"/>
              <w:contextualSpacing/>
              <w:jc w:val="center"/>
              <w:rPr>
                <w:rFonts w:eastAsiaTheme="minorHAnsi" w:cs="Arial"/>
                <w:color w:val="000000"/>
              </w:rPr>
            </w:pPr>
            <w:r w:rsidRPr="00DA622D">
              <w:rPr>
                <w:rFonts w:eastAsiaTheme="minorHAnsi" w:cs="Arial"/>
                <w:color w:val="000000"/>
              </w:rPr>
              <w:t> </w:t>
            </w:r>
          </w:p>
        </w:tc>
        <w:tc>
          <w:tcPr>
            <w:tcW w:w="1357" w:type="dxa"/>
          </w:tcPr>
          <w:p w14:paraId="56BC6643" w14:textId="2E5B1537"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7D650540" w14:textId="14ABF0AF" w:rsidTr="00503E17">
        <w:trPr>
          <w:trHeight w:val="225"/>
        </w:trPr>
        <w:tc>
          <w:tcPr>
            <w:tcW w:w="3060" w:type="dxa"/>
            <w:shd w:val="clear" w:color="auto" w:fill="auto"/>
            <w:noWrap/>
            <w:vAlign w:val="bottom"/>
            <w:hideMark/>
          </w:tcPr>
          <w:p w14:paraId="1308B09A" w14:textId="353E1993"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Front office extra Kaarslicht</w:t>
            </w:r>
          </w:p>
        </w:tc>
        <w:tc>
          <w:tcPr>
            <w:tcW w:w="1276" w:type="dxa"/>
            <w:shd w:val="clear" w:color="auto" w:fill="auto"/>
            <w:noWrap/>
            <w:vAlign w:val="bottom"/>
            <w:hideMark/>
          </w:tcPr>
          <w:p w14:paraId="4F6BCA01"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28</w:t>
            </w:r>
          </w:p>
        </w:tc>
        <w:tc>
          <w:tcPr>
            <w:tcW w:w="1275" w:type="dxa"/>
            <w:shd w:val="clear" w:color="auto" w:fill="auto"/>
            <w:noWrap/>
            <w:vAlign w:val="bottom"/>
            <w:hideMark/>
          </w:tcPr>
          <w:p w14:paraId="75315BD5"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784E0427" w14:textId="30136543"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2E4D9B77" w14:textId="7D4C0978" w:rsidR="00227729" w:rsidRDefault="00227729" w:rsidP="00503E17">
            <w:pPr>
              <w:spacing w:after="200"/>
              <w:contextualSpacing/>
              <w:jc w:val="center"/>
              <w:rPr>
                <w:rFonts w:eastAsiaTheme="minorHAnsi" w:cs="Arial"/>
                <w:color w:val="000000"/>
              </w:rPr>
            </w:pPr>
            <w:r w:rsidRPr="00DA622D">
              <w:rPr>
                <w:rFonts w:eastAsiaTheme="minorHAnsi" w:cs="Arial"/>
                <w:color w:val="000000"/>
              </w:rPr>
              <w:t>1</w:t>
            </w:r>
          </w:p>
        </w:tc>
        <w:tc>
          <w:tcPr>
            <w:tcW w:w="1357" w:type="dxa"/>
          </w:tcPr>
          <w:p w14:paraId="233D22F9" w14:textId="5F392502"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2400078B" w14:textId="7B73632D" w:rsidTr="00503E17">
        <w:trPr>
          <w:trHeight w:val="225"/>
        </w:trPr>
        <w:tc>
          <w:tcPr>
            <w:tcW w:w="3060" w:type="dxa"/>
            <w:shd w:val="clear" w:color="auto" w:fill="auto"/>
            <w:noWrap/>
            <w:vAlign w:val="bottom"/>
            <w:hideMark/>
          </w:tcPr>
          <w:p w14:paraId="27875A38"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Back office; jan - dec</w:t>
            </w:r>
          </w:p>
        </w:tc>
        <w:tc>
          <w:tcPr>
            <w:tcW w:w="1276" w:type="dxa"/>
            <w:shd w:val="clear" w:color="auto" w:fill="auto"/>
            <w:noWrap/>
            <w:vAlign w:val="bottom"/>
            <w:hideMark/>
          </w:tcPr>
          <w:p w14:paraId="0E9CD476"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36</w:t>
            </w:r>
          </w:p>
        </w:tc>
        <w:tc>
          <w:tcPr>
            <w:tcW w:w="1275" w:type="dxa"/>
            <w:shd w:val="clear" w:color="auto" w:fill="auto"/>
            <w:noWrap/>
            <w:vAlign w:val="bottom"/>
            <w:hideMark/>
          </w:tcPr>
          <w:p w14:paraId="318F7C99"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45D43A4B" w14:textId="7320982C"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4A231D09" w14:textId="1CAE0EA8" w:rsidR="00227729" w:rsidRDefault="00227729" w:rsidP="00503E17">
            <w:pPr>
              <w:spacing w:after="200"/>
              <w:contextualSpacing/>
              <w:jc w:val="center"/>
              <w:rPr>
                <w:rFonts w:eastAsiaTheme="minorHAnsi" w:cs="Arial"/>
                <w:color w:val="000000"/>
              </w:rPr>
            </w:pPr>
            <w:r w:rsidRPr="00DA622D">
              <w:rPr>
                <w:rFonts w:eastAsiaTheme="minorHAnsi" w:cs="Arial"/>
                <w:color w:val="000000"/>
              </w:rPr>
              <w:t>52</w:t>
            </w:r>
          </w:p>
        </w:tc>
        <w:tc>
          <w:tcPr>
            <w:tcW w:w="1357" w:type="dxa"/>
          </w:tcPr>
          <w:p w14:paraId="14B0A272" w14:textId="7251E09F"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3C3C9AA0" w14:textId="5754B4DF" w:rsidTr="00503E17">
        <w:trPr>
          <w:trHeight w:val="225"/>
        </w:trPr>
        <w:tc>
          <w:tcPr>
            <w:tcW w:w="3060" w:type="dxa"/>
            <w:shd w:val="clear" w:color="auto" w:fill="auto"/>
            <w:noWrap/>
            <w:vAlign w:val="bottom"/>
          </w:tcPr>
          <w:p w14:paraId="302E2122"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Back office; jan - dec</w:t>
            </w:r>
          </w:p>
        </w:tc>
        <w:tc>
          <w:tcPr>
            <w:tcW w:w="1276" w:type="dxa"/>
            <w:shd w:val="clear" w:color="auto" w:fill="auto"/>
            <w:noWrap/>
            <w:vAlign w:val="bottom"/>
          </w:tcPr>
          <w:p w14:paraId="74B9F3AF"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20</w:t>
            </w:r>
          </w:p>
        </w:tc>
        <w:tc>
          <w:tcPr>
            <w:tcW w:w="1275" w:type="dxa"/>
            <w:shd w:val="clear" w:color="auto" w:fill="auto"/>
            <w:noWrap/>
            <w:vAlign w:val="bottom"/>
          </w:tcPr>
          <w:p w14:paraId="1CC674B7"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517F8234" w14:textId="447AD236"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50F70222" w14:textId="5C750185" w:rsidR="00227729" w:rsidRDefault="00227729" w:rsidP="00503E17">
            <w:pPr>
              <w:spacing w:after="200"/>
              <w:contextualSpacing/>
              <w:jc w:val="center"/>
              <w:rPr>
                <w:rFonts w:eastAsiaTheme="minorHAnsi" w:cs="Arial"/>
                <w:color w:val="000000"/>
              </w:rPr>
            </w:pPr>
            <w:r w:rsidRPr="00DA622D">
              <w:rPr>
                <w:rFonts w:eastAsiaTheme="minorHAnsi" w:cs="Arial"/>
                <w:color w:val="000000"/>
              </w:rPr>
              <w:t>52</w:t>
            </w:r>
          </w:p>
        </w:tc>
        <w:tc>
          <w:tcPr>
            <w:tcW w:w="1357" w:type="dxa"/>
          </w:tcPr>
          <w:p w14:paraId="67ABB776" w14:textId="401DC40D"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227729" w:rsidRPr="00DA622D" w14:paraId="2B18E12D" w14:textId="41AA0BA6" w:rsidTr="00503E17">
        <w:trPr>
          <w:trHeight w:val="225"/>
        </w:trPr>
        <w:tc>
          <w:tcPr>
            <w:tcW w:w="3060" w:type="dxa"/>
            <w:shd w:val="clear" w:color="auto" w:fill="auto"/>
            <w:noWrap/>
            <w:vAlign w:val="bottom"/>
            <w:hideMark/>
          </w:tcPr>
          <w:p w14:paraId="7C04B028" w14:textId="77777777" w:rsidR="00227729" w:rsidRPr="00DA622D" w:rsidRDefault="00227729" w:rsidP="00227729">
            <w:pPr>
              <w:spacing w:after="200"/>
              <w:contextualSpacing/>
              <w:rPr>
                <w:rFonts w:eastAsiaTheme="minorHAnsi" w:cs="Arial"/>
                <w:color w:val="000000"/>
              </w:rPr>
            </w:pPr>
            <w:r w:rsidRPr="00DA622D">
              <w:rPr>
                <w:rFonts w:eastAsiaTheme="minorHAnsi" w:cs="Arial"/>
                <w:color w:val="000000"/>
              </w:rPr>
              <w:t>Back office web redactie; jan  - dec</w:t>
            </w:r>
          </w:p>
        </w:tc>
        <w:tc>
          <w:tcPr>
            <w:tcW w:w="1276" w:type="dxa"/>
            <w:shd w:val="clear" w:color="auto" w:fill="auto"/>
            <w:noWrap/>
            <w:vAlign w:val="bottom"/>
            <w:hideMark/>
          </w:tcPr>
          <w:p w14:paraId="5AE6EC09" w14:textId="77777777" w:rsidR="00227729" w:rsidRPr="00DA622D" w:rsidRDefault="00227729" w:rsidP="00227729">
            <w:pPr>
              <w:spacing w:after="200"/>
              <w:contextualSpacing/>
              <w:jc w:val="center"/>
              <w:rPr>
                <w:rFonts w:eastAsiaTheme="minorHAnsi" w:cs="Arial"/>
                <w:color w:val="000000"/>
              </w:rPr>
            </w:pPr>
            <w:r w:rsidRPr="00DA622D">
              <w:rPr>
                <w:rFonts w:eastAsiaTheme="minorHAnsi" w:cs="Arial"/>
                <w:color w:val="000000"/>
              </w:rPr>
              <w:t>8</w:t>
            </w:r>
          </w:p>
        </w:tc>
        <w:tc>
          <w:tcPr>
            <w:tcW w:w="1275" w:type="dxa"/>
            <w:shd w:val="clear" w:color="auto" w:fill="auto"/>
            <w:noWrap/>
            <w:vAlign w:val="bottom"/>
            <w:hideMark/>
          </w:tcPr>
          <w:p w14:paraId="67F9F8B2" w14:textId="77777777" w:rsidR="00227729" w:rsidRPr="00DA622D" w:rsidRDefault="00227729" w:rsidP="00227729">
            <w:pPr>
              <w:spacing w:after="200"/>
              <w:contextualSpacing/>
              <w:jc w:val="center"/>
              <w:rPr>
                <w:rFonts w:eastAsiaTheme="minorHAnsi" w:cs="Arial"/>
              </w:rPr>
            </w:pPr>
            <w:r w:rsidRPr="00DA622D">
              <w:rPr>
                <w:rFonts w:eastAsiaTheme="minorHAnsi" w:cs="Arial"/>
              </w:rPr>
              <w:t>1</w:t>
            </w:r>
          </w:p>
        </w:tc>
        <w:tc>
          <w:tcPr>
            <w:tcW w:w="1183" w:type="dxa"/>
          </w:tcPr>
          <w:p w14:paraId="203FBBCC" w14:textId="3865A2DD" w:rsidR="00227729" w:rsidRDefault="00227729" w:rsidP="00503E17">
            <w:pPr>
              <w:spacing w:after="200"/>
              <w:contextualSpacing/>
              <w:rPr>
                <w:rFonts w:eastAsiaTheme="minorHAnsi" w:cs="Arial"/>
                <w:color w:val="000000"/>
              </w:rPr>
            </w:pPr>
            <w:r>
              <w:rPr>
                <w:rFonts w:eastAsiaTheme="minorHAnsi" w:cs="Arial"/>
                <w:color w:val="000000"/>
              </w:rPr>
              <w:t>week</w:t>
            </w:r>
          </w:p>
        </w:tc>
        <w:tc>
          <w:tcPr>
            <w:tcW w:w="1472" w:type="dxa"/>
            <w:vAlign w:val="bottom"/>
          </w:tcPr>
          <w:p w14:paraId="0A64FDA5" w14:textId="0FC837E4" w:rsidR="00227729" w:rsidRDefault="00227729" w:rsidP="00503E17">
            <w:pPr>
              <w:spacing w:after="200"/>
              <w:contextualSpacing/>
              <w:jc w:val="center"/>
              <w:rPr>
                <w:rFonts w:eastAsiaTheme="minorHAnsi" w:cs="Arial"/>
                <w:color w:val="000000"/>
              </w:rPr>
            </w:pPr>
            <w:r w:rsidRPr="00DA622D">
              <w:rPr>
                <w:rFonts w:eastAsiaTheme="minorHAnsi" w:cs="Arial"/>
                <w:color w:val="000000"/>
              </w:rPr>
              <w:t>52</w:t>
            </w:r>
          </w:p>
        </w:tc>
        <w:tc>
          <w:tcPr>
            <w:tcW w:w="1357" w:type="dxa"/>
          </w:tcPr>
          <w:p w14:paraId="338DBAB8" w14:textId="2F19C345" w:rsidR="00227729" w:rsidRPr="00DA622D" w:rsidRDefault="00227729" w:rsidP="00503E17">
            <w:pPr>
              <w:spacing w:after="200"/>
              <w:contextualSpacing/>
              <w:rPr>
                <w:rFonts w:eastAsiaTheme="minorHAnsi" w:cs="Arial"/>
                <w:color w:val="000000"/>
              </w:rPr>
            </w:pPr>
            <w:r>
              <w:rPr>
                <w:rFonts w:eastAsiaTheme="minorHAnsi" w:cs="Arial"/>
                <w:color w:val="000000"/>
              </w:rPr>
              <w:t>€</w:t>
            </w:r>
          </w:p>
        </w:tc>
      </w:tr>
      <w:tr w:rsidR="00677B74" w:rsidRPr="00DA622D" w14:paraId="0D100842" w14:textId="77777777" w:rsidTr="00677B74">
        <w:trPr>
          <w:trHeight w:val="225"/>
        </w:trPr>
        <w:tc>
          <w:tcPr>
            <w:tcW w:w="3060" w:type="dxa"/>
            <w:shd w:val="clear" w:color="auto" w:fill="auto"/>
            <w:noWrap/>
            <w:vAlign w:val="bottom"/>
          </w:tcPr>
          <w:p w14:paraId="33EA2889" w14:textId="58C7572D" w:rsidR="00677B74" w:rsidRPr="00DA622D" w:rsidRDefault="00677B74" w:rsidP="00677B74">
            <w:pPr>
              <w:spacing w:after="200"/>
              <w:contextualSpacing/>
              <w:rPr>
                <w:rFonts w:eastAsiaTheme="minorHAnsi" w:cs="Arial"/>
                <w:color w:val="000000"/>
              </w:rPr>
            </w:pPr>
            <w:r>
              <w:rPr>
                <w:rFonts w:eastAsiaTheme="minorHAnsi" w:cs="Arial"/>
                <w:b/>
                <w:color w:val="000000"/>
              </w:rPr>
              <w:t>Onbenoemd</w:t>
            </w:r>
          </w:p>
        </w:tc>
        <w:tc>
          <w:tcPr>
            <w:tcW w:w="1276" w:type="dxa"/>
            <w:shd w:val="clear" w:color="auto" w:fill="auto"/>
            <w:noWrap/>
            <w:vAlign w:val="bottom"/>
          </w:tcPr>
          <w:p w14:paraId="3921D90D" w14:textId="77777777" w:rsidR="00677B74" w:rsidRPr="00DA622D" w:rsidRDefault="00677B74" w:rsidP="00677B74">
            <w:pPr>
              <w:spacing w:after="200"/>
              <w:contextualSpacing/>
              <w:jc w:val="center"/>
              <w:rPr>
                <w:rFonts w:eastAsiaTheme="minorHAnsi" w:cs="Arial"/>
                <w:color w:val="000000"/>
              </w:rPr>
            </w:pPr>
          </w:p>
        </w:tc>
        <w:tc>
          <w:tcPr>
            <w:tcW w:w="1275" w:type="dxa"/>
            <w:shd w:val="clear" w:color="auto" w:fill="auto"/>
            <w:noWrap/>
            <w:vAlign w:val="bottom"/>
          </w:tcPr>
          <w:p w14:paraId="629093EC" w14:textId="77777777" w:rsidR="00677B74" w:rsidRPr="00DA622D" w:rsidRDefault="00677B74" w:rsidP="00677B74">
            <w:pPr>
              <w:spacing w:after="200"/>
              <w:contextualSpacing/>
              <w:jc w:val="center"/>
              <w:rPr>
                <w:rFonts w:eastAsiaTheme="minorHAnsi" w:cs="Arial"/>
              </w:rPr>
            </w:pPr>
          </w:p>
        </w:tc>
        <w:tc>
          <w:tcPr>
            <w:tcW w:w="1183" w:type="dxa"/>
          </w:tcPr>
          <w:p w14:paraId="5F87BA85" w14:textId="77777777" w:rsidR="00677B74" w:rsidRDefault="00677B74" w:rsidP="00677B74">
            <w:pPr>
              <w:spacing w:after="200"/>
              <w:contextualSpacing/>
              <w:rPr>
                <w:rFonts w:eastAsiaTheme="minorHAnsi" w:cs="Arial"/>
                <w:color w:val="000000"/>
              </w:rPr>
            </w:pPr>
          </w:p>
        </w:tc>
        <w:tc>
          <w:tcPr>
            <w:tcW w:w="1472" w:type="dxa"/>
            <w:vAlign w:val="bottom"/>
          </w:tcPr>
          <w:p w14:paraId="750B6ED5" w14:textId="77777777" w:rsidR="00677B74" w:rsidRPr="00DA622D" w:rsidRDefault="00677B74" w:rsidP="00677B74">
            <w:pPr>
              <w:spacing w:after="200"/>
              <w:contextualSpacing/>
              <w:jc w:val="center"/>
              <w:rPr>
                <w:rFonts w:eastAsiaTheme="minorHAnsi" w:cs="Arial"/>
                <w:color w:val="000000"/>
              </w:rPr>
            </w:pPr>
          </w:p>
        </w:tc>
        <w:tc>
          <w:tcPr>
            <w:tcW w:w="1357" w:type="dxa"/>
          </w:tcPr>
          <w:p w14:paraId="52A7DE82" w14:textId="57A5DC98" w:rsidR="00677B74" w:rsidRDefault="00677B74" w:rsidP="00677B74">
            <w:pPr>
              <w:spacing w:after="200"/>
              <w:contextualSpacing/>
              <w:rPr>
                <w:rFonts w:eastAsiaTheme="minorHAnsi" w:cs="Arial"/>
                <w:color w:val="000000"/>
              </w:rPr>
            </w:pPr>
            <w:r>
              <w:rPr>
                <w:rFonts w:eastAsiaTheme="minorHAnsi" w:cs="Arial"/>
                <w:b/>
                <w:color w:val="000000"/>
              </w:rPr>
              <w:t>€</w:t>
            </w:r>
          </w:p>
        </w:tc>
      </w:tr>
      <w:tr w:rsidR="00677B74" w:rsidRPr="00DA622D" w14:paraId="3700E758" w14:textId="77777777" w:rsidTr="00503E17">
        <w:trPr>
          <w:trHeight w:val="225"/>
        </w:trPr>
        <w:tc>
          <w:tcPr>
            <w:tcW w:w="3060" w:type="dxa"/>
            <w:tcBorders>
              <w:bottom w:val="single" w:sz="4" w:space="0" w:color="auto"/>
            </w:tcBorders>
            <w:shd w:val="clear" w:color="auto" w:fill="auto"/>
            <w:noWrap/>
            <w:vAlign w:val="bottom"/>
          </w:tcPr>
          <w:p w14:paraId="3B197616" w14:textId="483911E5" w:rsidR="00677B74" w:rsidRPr="00DA622D" w:rsidRDefault="00677B74" w:rsidP="00677B74">
            <w:pPr>
              <w:spacing w:after="200"/>
              <w:contextualSpacing/>
              <w:rPr>
                <w:rFonts w:eastAsiaTheme="minorHAnsi" w:cs="Arial"/>
                <w:color w:val="000000"/>
              </w:rPr>
            </w:pPr>
            <w:r>
              <w:rPr>
                <w:rFonts w:eastAsiaTheme="minorHAnsi" w:cs="Arial"/>
                <w:b/>
                <w:color w:val="000000"/>
              </w:rPr>
              <w:t>Onbenoemd 2</w:t>
            </w:r>
          </w:p>
        </w:tc>
        <w:tc>
          <w:tcPr>
            <w:tcW w:w="1276" w:type="dxa"/>
            <w:tcBorders>
              <w:bottom w:val="single" w:sz="4" w:space="0" w:color="auto"/>
            </w:tcBorders>
            <w:shd w:val="clear" w:color="auto" w:fill="auto"/>
            <w:noWrap/>
            <w:vAlign w:val="bottom"/>
          </w:tcPr>
          <w:p w14:paraId="5AD406FA" w14:textId="77777777" w:rsidR="00677B74" w:rsidRPr="00DA622D" w:rsidRDefault="00677B74" w:rsidP="00677B74">
            <w:pPr>
              <w:spacing w:after="200"/>
              <w:contextualSpacing/>
              <w:jc w:val="center"/>
              <w:rPr>
                <w:rFonts w:eastAsiaTheme="minorHAnsi" w:cs="Arial"/>
                <w:color w:val="000000"/>
              </w:rPr>
            </w:pPr>
          </w:p>
        </w:tc>
        <w:tc>
          <w:tcPr>
            <w:tcW w:w="1275" w:type="dxa"/>
            <w:tcBorders>
              <w:bottom w:val="single" w:sz="4" w:space="0" w:color="auto"/>
            </w:tcBorders>
            <w:shd w:val="clear" w:color="auto" w:fill="auto"/>
            <w:noWrap/>
            <w:vAlign w:val="bottom"/>
          </w:tcPr>
          <w:p w14:paraId="131C8E9F" w14:textId="77777777" w:rsidR="00677B74" w:rsidRPr="00DA622D" w:rsidRDefault="00677B74" w:rsidP="00677B74">
            <w:pPr>
              <w:spacing w:after="200"/>
              <w:contextualSpacing/>
              <w:jc w:val="center"/>
              <w:rPr>
                <w:rFonts w:eastAsiaTheme="minorHAnsi" w:cs="Arial"/>
              </w:rPr>
            </w:pPr>
          </w:p>
        </w:tc>
        <w:tc>
          <w:tcPr>
            <w:tcW w:w="1183" w:type="dxa"/>
            <w:tcBorders>
              <w:bottom w:val="single" w:sz="4" w:space="0" w:color="auto"/>
            </w:tcBorders>
          </w:tcPr>
          <w:p w14:paraId="49982F85" w14:textId="77777777" w:rsidR="00677B74" w:rsidRDefault="00677B74" w:rsidP="00677B74">
            <w:pPr>
              <w:spacing w:after="200"/>
              <w:contextualSpacing/>
              <w:rPr>
                <w:rFonts w:eastAsiaTheme="minorHAnsi" w:cs="Arial"/>
                <w:color w:val="000000"/>
              </w:rPr>
            </w:pPr>
          </w:p>
        </w:tc>
        <w:tc>
          <w:tcPr>
            <w:tcW w:w="1472" w:type="dxa"/>
            <w:tcBorders>
              <w:bottom w:val="single" w:sz="4" w:space="0" w:color="auto"/>
            </w:tcBorders>
            <w:vAlign w:val="bottom"/>
          </w:tcPr>
          <w:p w14:paraId="6E63DF46" w14:textId="77777777" w:rsidR="00677B74" w:rsidRPr="00DA622D" w:rsidRDefault="00677B74" w:rsidP="00677B74">
            <w:pPr>
              <w:spacing w:after="200"/>
              <w:contextualSpacing/>
              <w:jc w:val="center"/>
              <w:rPr>
                <w:rFonts w:eastAsiaTheme="minorHAnsi" w:cs="Arial"/>
                <w:color w:val="000000"/>
              </w:rPr>
            </w:pPr>
          </w:p>
        </w:tc>
        <w:tc>
          <w:tcPr>
            <w:tcW w:w="1357" w:type="dxa"/>
            <w:tcBorders>
              <w:bottom w:val="single" w:sz="4" w:space="0" w:color="auto"/>
            </w:tcBorders>
          </w:tcPr>
          <w:p w14:paraId="08797818" w14:textId="110C9142" w:rsidR="00677B74" w:rsidRDefault="00677B74" w:rsidP="00677B74">
            <w:pPr>
              <w:spacing w:after="200"/>
              <w:contextualSpacing/>
              <w:rPr>
                <w:rFonts w:eastAsiaTheme="minorHAnsi" w:cs="Arial"/>
                <w:color w:val="000000"/>
              </w:rPr>
            </w:pPr>
            <w:r>
              <w:rPr>
                <w:rFonts w:eastAsiaTheme="minorHAnsi" w:cs="Arial"/>
                <w:b/>
                <w:color w:val="000000"/>
              </w:rPr>
              <w:t>€</w:t>
            </w:r>
          </w:p>
        </w:tc>
      </w:tr>
      <w:tr w:rsidR="00677B74" w:rsidRPr="00503E17" w14:paraId="42AF5A2A" w14:textId="77777777" w:rsidTr="00503E17">
        <w:trPr>
          <w:trHeight w:val="225"/>
        </w:trPr>
        <w:tc>
          <w:tcPr>
            <w:tcW w:w="8266" w:type="dxa"/>
            <w:gridSpan w:val="5"/>
            <w:shd w:val="clear" w:color="auto" w:fill="F2F2F2" w:themeFill="background1" w:themeFillShade="F2"/>
            <w:noWrap/>
            <w:vAlign w:val="bottom"/>
          </w:tcPr>
          <w:p w14:paraId="70CC9306" w14:textId="500F634C" w:rsidR="00677B74" w:rsidRPr="00503E17" w:rsidRDefault="00677B74" w:rsidP="00503E17">
            <w:pPr>
              <w:spacing w:after="200"/>
              <w:contextualSpacing/>
              <w:rPr>
                <w:rFonts w:eastAsiaTheme="minorHAnsi" w:cs="Arial"/>
                <w:b/>
                <w:color w:val="000000"/>
              </w:rPr>
            </w:pPr>
            <w:r w:rsidRPr="00503E17">
              <w:rPr>
                <w:rFonts w:eastAsiaTheme="minorHAnsi" w:cs="Arial"/>
                <w:b/>
                <w:color w:val="000000"/>
              </w:rPr>
              <w:t>Totaal personeelskosten  2018</w:t>
            </w:r>
          </w:p>
        </w:tc>
        <w:tc>
          <w:tcPr>
            <w:tcW w:w="1357" w:type="dxa"/>
            <w:shd w:val="clear" w:color="auto" w:fill="F2F2F2" w:themeFill="background1" w:themeFillShade="F2"/>
          </w:tcPr>
          <w:p w14:paraId="73313AF2" w14:textId="5C22C7A9" w:rsidR="00677B74" w:rsidRPr="00503E17" w:rsidRDefault="00677B74" w:rsidP="00677B74">
            <w:pPr>
              <w:spacing w:after="200"/>
              <w:contextualSpacing/>
              <w:rPr>
                <w:rFonts w:eastAsiaTheme="minorHAnsi" w:cs="Arial"/>
                <w:b/>
                <w:color w:val="000000"/>
              </w:rPr>
            </w:pPr>
            <w:r w:rsidRPr="00503E17">
              <w:rPr>
                <w:rFonts w:eastAsiaTheme="minorHAnsi" w:cs="Arial"/>
                <w:b/>
                <w:color w:val="000000"/>
              </w:rPr>
              <w:t>€</w:t>
            </w:r>
          </w:p>
        </w:tc>
      </w:tr>
    </w:tbl>
    <w:p w14:paraId="2D730E0A" w14:textId="1CAE61AB" w:rsidR="00E803EA" w:rsidRDefault="00E803EA">
      <w:pPr>
        <w:rPr>
          <w:bCs/>
        </w:rPr>
      </w:pPr>
    </w:p>
    <w:p w14:paraId="4E66DB86" w14:textId="77777777" w:rsidR="008A0BEF" w:rsidRDefault="008A0BEF">
      <w:pPr>
        <w:rPr>
          <w:b/>
          <w:kern w:val="28"/>
          <w:sz w:val="36"/>
        </w:rPr>
      </w:pPr>
      <w:r>
        <w:br w:type="page"/>
      </w:r>
    </w:p>
    <w:p w14:paraId="30A13A8B" w14:textId="68E5AE91" w:rsidR="00E803EA" w:rsidRDefault="00E803EA" w:rsidP="00503E17">
      <w:pPr>
        <w:pStyle w:val="Kop1"/>
        <w:numPr>
          <w:ilvl w:val="0"/>
          <w:numId w:val="0"/>
        </w:numPr>
      </w:pPr>
      <w:r>
        <w:lastRenderedPageBreak/>
        <w:t>Bijlage B3 Referentieverklaring</w:t>
      </w:r>
    </w:p>
    <w:p w14:paraId="5DD1F3A7" w14:textId="603DE75B" w:rsidR="00E803EA" w:rsidRPr="00E803EA" w:rsidRDefault="00E803EA" w:rsidP="00E803EA">
      <w:pPr>
        <w:spacing w:line="260" w:lineRule="exact"/>
        <w:rPr>
          <w:rFonts w:cs="Arial"/>
        </w:rPr>
      </w:pPr>
      <w:r w:rsidRPr="00E803EA">
        <w:rPr>
          <w:rFonts w:cs="Arial"/>
        </w:rPr>
        <w:t xml:space="preserve">De Inschrijver, of in geval van een samenwerkingsverband: de gezamenlijke ondernemingen, dient aan te tonen dat </w:t>
      </w:r>
      <w:r>
        <w:rPr>
          <w:rFonts w:cs="Arial"/>
        </w:rPr>
        <w:t>3</w:t>
      </w:r>
      <w:r w:rsidRPr="00E803EA">
        <w:rPr>
          <w:rFonts w:cs="Arial"/>
        </w:rPr>
        <w:t xml:space="preserve"> jaar voor de datum van Inschrijving, ervaring is opgedaan in de kerncompetenties zoals beschreven in paragraaf </w:t>
      </w:r>
      <w:r w:rsidR="008E48E8">
        <w:rPr>
          <w:rFonts w:cs="Arial"/>
        </w:rPr>
        <w:t>5.5</w:t>
      </w:r>
      <w:r w:rsidRPr="00E803EA">
        <w:rPr>
          <w:rFonts w:cs="Arial"/>
        </w:rPr>
        <w:t xml:space="preserve"> van de </w:t>
      </w:r>
      <w:r w:rsidR="008E48E8">
        <w:rPr>
          <w:rFonts w:cs="Arial"/>
        </w:rPr>
        <w:t>Aanbestedingsleidraad toeristeninformatie Gouda</w:t>
      </w:r>
      <w:r w:rsidRPr="00E803EA">
        <w:rPr>
          <w:rFonts w:cs="Arial"/>
        </w:rPr>
        <w:t xml:space="preserve">, door referentieopdrachten in te dienen die op vakkundige en regelmatige wijze zijn uitgevoerd. In deze Bijlage dient men van de betreffende referentieopdracht op toereikende wijze informatie te verstrekken zodat </w:t>
      </w:r>
      <w:r w:rsidRPr="008E48E8">
        <w:rPr>
          <w:rFonts w:cs="Arial"/>
        </w:rPr>
        <w:t xml:space="preserve">Aanbestedende dienst ondubbelzinnig kan vaststellen dat </w:t>
      </w:r>
      <w:r w:rsidR="008E48E8">
        <w:rPr>
          <w:rFonts w:cs="Arial"/>
        </w:rPr>
        <w:t>i</w:t>
      </w:r>
      <w:r w:rsidRPr="00503E17">
        <w:rPr>
          <w:rFonts w:cs="Arial"/>
        </w:rPr>
        <w:t>nschrijver</w:t>
      </w:r>
      <w:r w:rsidRPr="00E803EA">
        <w:rPr>
          <w:rFonts w:cs="Arial"/>
        </w:rPr>
        <w:t xml:space="preserve"> voldoet aan de gevraagde kerncompetenties.</w:t>
      </w:r>
    </w:p>
    <w:p w14:paraId="5A7D3ECF" w14:textId="77777777" w:rsidR="00E803EA" w:rsidRPr="00E803EA" w:rsidRDefault="00E803EA" w:rsidP="00E803EA">
      <w:pPr>
        <w:spacing w:line="260" w:lineRule="exact"/>
        <w:rPr>
          <w:rFonts w:cs="Arial"/>
        </w:rPr>
      </w:pPr>
    </w:p>
    <w:p w14:paraId="11DF6FAE" w14:textId="77777777" w:rsidR="00E803EA" w:rsidRPr="00E803EA" w:rsidRDefault="00E803EA" w:rsidP="00E803EA">
      <w:pPr>
        <w:spacing w:line="260" w:lineRule="exact"/>
        <w:rPr>
          <w:rFonts w:cs="Arial"/>
        </w:rPr>
      </w:pPr>
      <w:r w:rsidRPr="00E803EA">
        <w:rPr>
          <w:rFonts w:cs="Arial"/>
        </w:rPr>
        <w:t xml:space="preserve">Hieronder duidelijk aangegeven op welke kerncompetentie(s) onderhavige referentieopdracht betrekking heeft. Wanneer onderhavige referentieopdracht voldoet aan meerdere competenties, dan duidelijk aangeven welke kerncompetenties dit zijn. </w:t>
      </w:r>
    </w:p>
    <w:p w14:paraId="43CC2FF1" w14:textId="4BBD234E" w:rsidR="00E803EA" w:rsidRPr="00E803EA" w:rsidRDefault="00E803EA" w:rsidP="00E803EA">
      <w:pPr>
        <w:spacing w:line="260" w:lineRule="exact"/>
        <w:rPr>
          <w:rFonts w:cs="Arial"/>
        </w:rPr>
      </w:pPr>
      <w:r w:rsidRPr="00E803EA">
        <w:rPr>
          <w:rFonts w:cs="Arial"/>
        </w:rPr>
        <w:t xml:space="preserve">Het is mogelijk </w:t>
      </w:r>
      <w:r w:rsidRPr="008E48E8">
        <w:rPr>
          <w:rFonts w:cs="Arial"/>
        </w:rPr>
        <w:t xml:space="preserve">dat </w:t>
      </w:r>
      <w:r w:rsidR="008E48E8" w:rsidRPr="00503E17">
        <w:rPr>
          <w:rFonts w:cs="Arial"/>
        </w:rPr>
        <w:t>Inschrijver</w:t>
      </w:r>
      <w:r w:rsidRPr="008E48E8">
        <w:rPr>
          <w:rFonts w:cs="Arial"/>
        </w:rPr>
        <w:t xml:space="preserve"> meerdere</w:t>
      </w:r>
      <w:r w:rsidRPr="00E803EA">
        <w:rPr>
          <w:rFonts w:cs="Arial"/>
        </w:rPr>
        <w:t xml:space="preserve"> referentieopdrachten moet indienen om aan de gestelde minimumeisen in paragraaf </w:t>
      </w:r>
      <w:r w:rsidR="008E48E8">
        <w:rPr>
          <w:rFonts w:cs="Arial"/>
        </w:rPr>
        <w:t xml:space="preserve">5.5 </w:t>
      </w:r>
      <w:r w:rsidRPr="00E803EA">
        <w:rPr>
          <w:rFonts w:cs="Arial"/>
        </w:rPr>
        <w:t xml:space="preserve">te voldoen. Gebruik hiervoor meerdere exemplaren van deze Bijlage. </w:t>
      </w:r>
    </w:p>
    <w:p w14:paraId="0B580034" w14:textId="77777777" w:rsidR="00E803EA" w:rsidRPr="00E803EA" w:rsidRDefault="00E803EA" w:rsidP="00E803EA">
      <w:pPr>
        <w:spacing w:line="260" w:lineRule="exact"/>
        <w:jc w:val="both"/>
        <w:rPr>
          <w:rFonts w:cs="Arial"/>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E803EA" w:rsidRPr="00E803EA" w14:paraId="56E4F3FA" w14:textId="77777777" w:rsidTr="00E803EA">
        <w:tc>
          <w:tcPr>
            <w:tcW w:w="9540" w:type="dxa"/>
            <w:shd w:val="clear" w:color="auto" w:fill="D9D9D9"/>
          </w:tcPr>
          <w:p w14:paraId="4A0C8197" w14:textId="40AA66D4" w:rsidR="00E803EA" w:rsidRDefault="00E803EA" w:rsidP="00E803EA">
            <w:pPr>
              <w:spacing w:before="90" w:after="54" w:line="260" w:lineRule="exact"/>
              <w:rPr>
                <w:b/>
                <w:szCs w:val="19"/>
              </w:rPr>
            </w:pPr>
            <w:r w:rsidRPr="00E803EA">
              <w:rPr>
                <w:b/>
                <w:szCs w:val="19"/>
              </w:rPr>
              <w:t>Geef aan op welke referentienummer(s) cf. par.</w:t>
            </w:r>
            <w:r w:rsidR="008E48E8">
              <w:rPr>
                <w:b/>
                <w:szCs w:val="19"/>
              </w:rPr>
              <w:t xml:space="preserve"> 5.5</w:t>
            </w:r>
            <w:r w:rsidRPr="00E803EA">
              <w:rPr>
                <w:b/>
                <w:szCs w:val="19"/>
              </w:rPr>
              <w:t xml:space="preserve"> onderhavige referentieopdracht betrekking heeft:</w:t>
            </w:r>
          </w:p>
          <w:p w14:paraId="03000A55" w14:textId="31B77065" w:rsidR="008E48E8" w:rsidRDefault="008E48E8" w:rsidP="00E803EA">
            <w:pPr>
              <w:spacing w:before="90" w:after="54" w:line="260" w:lineRule="exact"/>
              <w:rPr>
                <w:b/>
                <w:szCs w:val="19"/>
              </w:rPr>
            </w:pPr>
            <w:r>
              <w:rPr>
                <w:b/>
                <w:szCs w:val="19"/>
              </w:rPr>
              <w:t>0 Referent 1</w:t>
            </w:r>
          </w:p>
          <w:p w14:paraId="33990638" w14:textId="44349EA8" w:rsidR="008E48E8" w:rsidRDefault="008E48E8" w:rsidP="00E803EA">
            <w:pPr>
              <w:spacing w:before="90" w:after="54" w:line="260" w:lineRule="exact"/>
              <w:rPr>
                <w:b/>
                <w:szCs w:val="19"/>
              </w:rPr>
            </w:pPr>
            <w:r>
              <w:rPr>
                <w:b/>
                <w:szCs w:val="19"/>
              </w:rPr>
              <w:t>0 Referent 2</w:t>
            </w:r>
          </w:p>
          <w:p w14:paraId="0BE73A0B" w14:textId="64379AA5" w:rsidR="008E48E8" w:rsidRPr="00E803EA" w:rsidRDefault="008E48E8" w:rsidP="00E803EA">
            <w:pPr>
              <w:spacing w:before="90" w:after="54" w:line="260" w:lineRule="exact"/>
              <w:rPr>
                <w:b/>
                <w:szCs w:val="19"/>
              </w:rPr>
            </w:pPr>
            <w:r>
              <w:rPr>
                <w:b/>
                <w:szCs w:val="19"/>
              </w:rPr>
              <w:t>0 Referent 3</w:t>
            </w:r>
          </w:p>
          <w:p w14:paraId="5CD44842" w14:textId="77777777" w:rsidR="00E803EA" w:rsidRPr="00E803EA" w:rsidRDefault="00E803EA" w:rsidP="00E803EA">
            <w:pPr>
              <w:spacing w:before="90" w:after="54" w:line="260" w:lineRule="exact"/>
              <w:rPr>
                <w:b/>
                <w:szCs w:val="19"/>
              </w:rPr>
            </w:pPr>
            <w:r w:rsidRPr="00E803EA">
              <w:rPr>
                <w:b/>
                <w:szCs w:val="19"/>
              </w:rPr>
              <w:t xml:space="preserve"> </w:t>
            </w:r>
          </w:p>
        </w:tc>
      </w:tr>
      <w:tr w:rsidR="00E803EA" w:rsidRPr="00E803EA" w14:paraId="03237850" w14:textId="77777777" w:rsidTr="00E803EA">
        <w:tc>
          <w:tcPr>
            <w:tcW w:w="9540" w:type="dxa"/>
            <w:shd w:val="clear" w:color="auto" w:fill="D9D9D9"/>
          </w:tcPr>
          <w:p w14:paraId="28709C28" w14:textId="77777777" w:rsidR="00E803EA" w:rsidRPr="00E803EA" w:rsidRDefault="00E803EA" w:rsidP="00E803EA">
            <w:pPr>
              <w:spacing w:before="90" w:after="54" w:line="260" w:lineRule="exact"/>
              <w:rPr>
                <w:b/>
                <w:szCs w:val="19"/>
              </w:rPr>
            </w:pPr>
            <w:r w:rsidRPr="00E803EA">
              <w:rPr>
                <w:b/>
                <w:szCs w:val="19"/>
              </w:rPr>
              <w:t xml:space="preserve">Korte omschrijving referentieopdracht </w:t>
            </w:r>
          </w:p>
        </w:tc>
      </w:tr>
      <w:tr w:rsidR="00E803EA" w:rsidRPr="00E803EA" w14:paraId="595E5DCA" w14:textId="77777777" w:rsidTr="00E803EA">
        <w:tc>
          <w:tcPr>
            <w:tcW w:w="9540" w:type="dxa"/>
          </w:tcPr>
          <w:p w14:paraId="02CB3702" w14:textId="77777777" w:rsidR="00E803EA" w:rsidRPr="00E803EA" w:rsidRDefault="00E803EA" w:rsidP="00E803EA">
            <w:pPr>
              <w:spacing w:before="90" w:after="54" w:line="260" w:lineRule="exact"/>
              <w:rPr>
                <w:rFonts w:ascii="Times New Roman" w:hAnsi="Times New Roman"/>
                <w:bCs/>
                <w:szCs w:val="16"/>
              </w:rPr>
            </w:pPr>
          </w:p>
          <w:p w14:paraId="490A0612" w14:textId="77777777" w:rsidR="00E803EA" w:rsidRPr="00E803EA" w:rsidRDefault="00E803EA" w:rsidP="00E803EA">
            <w:pPr>
              <w:spacing w:before="90" w:after="54" w:line="260" w:lineRule="exact"/>
              <w:rPr>
                <w:rFonts w:ascii="Times New Roman" w:hAnsi="Times New Roman"/>
                <w:bCs/>
                <w:szCs w:val="16"/>
              </w:rPr>
            </w:pPr>
          </w:p>
          <w:p w14:paraId="2097AFD0" w14:textId="77777777" w:rsidR="00E803EA" w:rsidRPr="00E803EA" w:rsidRDefault="00E803EA" w:rsidP="00E803EA">
            <w:pPr>
              <w:spacing w:before="90" w:after="54" w:line="260" w:lineRule="exact"/>
              <w:rPr>
                <w:rFonts w:ascii="Times New Roman" w:hAnsi="Times New Roman"/>
                <w:bCs/>
                <w:szCs w:val="16"/>
              </w:rPr>
            </w:pPr>
          </w:p>
          <w:p w14:paraId="76407123" w14:textId="77777777" w:rsidR="00E803EA" w:rsidRPr="00E803EA" w:rsidRDefault="00E803EA" w:rsidP="00E803EA">
            <w:pPr>
              <w:spacing w:before="90" w:after="54" w:line="260" w:lineRule="exact"/>
              <w:rPr>
                <w:szCs w:val="16"/>
              </w:rPr>
            </w:pPr>
          </w:p>
          <w:p w14:paraId="21413CDC" w14:textId="77777777" w:rsidR="00E803EA" w:rsidRPr="00E803EA" w:rsidRDefault="00E803EA" w:rsidP="00E803EA">
            <w:pPr>
              <w:spacing w:before="90" w:after="54" w:line="260" w:lineRule="exact"/>
              <w:jc w:val="right"/>
              <w:rPr>
                <w:sz w:val="18"/>
                <w:szCs w:val="16"/>
              </w:rPr>
            </w:pPr>
          </w:p>
          <w:p w14:paraId="5EC88230" w14:textId="77777777" w:rsidR="00E803EA" w:rsidRPr="00E803EA" w:rsidRDefault="00E803EA" w:rsidP="00E803EA">
            <w:pPr>
              <w:spacing w:before="90" w:after="54" w:line="260" w:lineRule="exact"/>
              <w:rPr>
                <w:szCs w:val="16"/>
              </w:rPr>
            </w:pPr>
          </w:p>
          <w:p w14:paraId="4D37431A" w14:textId="77777777" w:rsidR="00E803EA" w:rsidRPr="00E803EA" w:rsidRDefault="00E803EA" w:rsidP="00E803EA">
            <w:pPr>
              <w:spacing w:before="90" w:after="54" w:line="260" w:lineRule="exact"/>
              <w:rPr>
                <w:szCs w:val="16"/>
              </w:rPr>
            </w:pPr>
          </w:p>
          <w:p w14:paraId="5C162A37" w14:textId="77777777" w:rsidR="00E803EA" w:rsidRPr="00E803EA" w:rsidRDefault="00E803EA" w:rsidP="00E803EA">
            <w:pPr>
              <w:spacing w:before="90" w:after="54" w:line="260" w:lineRule="exact"/>
              <w:rPr>
                <w:b/>
                <w:sz w:val="16"/>
                <w:szCs w:val="16"/>
              </w:rPr>
            </w:pPr>
          </w:p>
        </w:tc>
      </w:tr>
    </w:tbl>
    <w:p w14:paraId="1440F81C" w14:textId="77777777" w:rsidR="00E803EA" w:rsidRPr="00E803EA" w:rsidRDefault="00E803EA" w:rsidP="00E803EA">
      <w:pPr>
        <w:spacing w:line="260" w:lineRule="exact"/>
        <w:jc w:val="both"/>
        <w:rPr>
          <w:rFonts w:cs="Arial"/>
        </w:rPr>
      </w:pPr>
      <w:r w:rsidRPr="00E803EA">
        <w:rPr>
          <w:rFonts w:cs="Arial"/>
          <w:i/>
        </w:rPr>
        <w:t xml:space="preserve"> (*Opdrachtgever behoudt zich het recht voor om referenties na te trekken)</w:t>
      </w:r>
      <w:r w:rsidRPr="00E803EA">
        <w:rPr>
          <w:rFonts w:cs="Arial"/>
          <w:i/>
        </w:rPr>
        <w:br/>
      </w:r>
    </w:p>
    <w:p w14:paraId="1B7B08F7" w14:textId="77777777" w:rsidR="00E803EA" w:rsidRPr="00E803EA" w:rsidRDefault="00E803EA" w:rsidP="00E803EA">
      <w:pPr>
        <w:numPr>
          <w:ilvl w:val="12"/>
          <w:numId w:val="0"/>
        </w:numPr>
        <w:spacing w:line="260" w:lineRule="exact"/>
        <w:jc w:val="both"/>
        <w:rPr>
          <w:rFonts w:cs="Arial"/>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E803EA" w:rsidRPr="00E803EA" w14:paraId="3F932E76" w14:textId="77777777" w:rsidTr="00E803EA">
        <w:tc>
          <w:tcPr>
            <w:tcW w:w="5220" w:type="dxa"/>
          </w:tcPr>
          <w:p w14:paraId="5A13A772" w14:textId="77777777" w:rsidR="00E803EA" w:rsidRPr="00E803EA" w:rsidRDefault="00E803EA" w:rsidP="00E803EA">
            <w:pPr>
              <w:spacing w:before="90" w:after="54" w:line="260" w:lineRule="exact"/>
              <w:rPr>
                <w:szCs w:val="16"/>
              </w:rPr>
            </w:pPr>
            <w:r w:rsidRPr="00E803EA">
              <w:rPr>
                <w:szCs w:val="16"/>
              </w:rPr>
              <w:t>Opdrachtnemer:</w:t>
            </w:r>
          </w:p>
        </w:tc>
        <w:tc>
          <w:tcPr>
            <w:tcW w:w="4320" w:type="dxa"/>
          </w:tcPr>
          <w:p w14:paraId="3F0BB7B3" w14:textId="77777777" w:rsidR="00E803EA" w:rsidRPr="00E803EA" w:rsidRDefault="00E803EA" w:rsidP="00E803EA">
            <w:pPr>
              <w:spacing w:before="90" w:after="54" w:line="260" w:lineRule="exact"/>
              <w:rPr>
                <w:i/>
                <w:szCs w:val="16"/>
              </w:rPr>
            </w:pPr>
          </w:p>
        </w:tc>
      </w:tr>
      <w:tr w:rsidR="00E803EA" w:rsidRPr="00E803EA" w14:paraId="5F113A63" w14:textId="77777777" w:rsidTr="00E803EA">
        <w:tc>
          <w:tcPr>
            <w:tcW w:w="5220" w:type="dxa"/>
          </w:tcPr>
          <w:p w14:paraId="0C6A35F1" w14:textId="77777777" w:rsidR="00E803EA" w:rsidRPr="00E803EA" w:rsidRDefault="00E803EA" w:rsidP="00E803EA">
            <w:pPr>
              <w:spacing w:before="90" w:after="54" w:line="260" w:lineRule="exact"/>
              <w:rPr>
                <w:szCs w:val="16"/>
              </w:rPr>
            </w:pPr>
            <w:r w:rsidRPr="00E803EA">
              <w:rPr>
                <w:szCs w:val="16"/>
              </w:rPr>
              <w:t>Was er sprake van een samenwerkingsverband:</w:t>
            </w:r>
          </w:p>
          <w:p w14:paraId="61A4268E" w14:textId="77777777" w:rsidR="00E803EA" w:rsidRPr="00E803EA" w:rsidRDefault="00E803EA" w:rsidP="00E803EA">
            <w:pPr>
              <w:spacing w:before="90" w:after="54" w:line="260" w:lineRule="exact"/>
              <w:rPr>
                <w:szCs w:val="16"/>
              </w:rPr>
            </w:pPr>
            <w:r w:rsidRPr="00E803EA">
              <w:rPr>
                <w:szCs w:val="16"/>
              </w:rPr>
              <w:t>Wat zijn de namen van de ondernemingen in het samenwerkingsverband:</w:t>
            </w:r>
          </w:p>
          <w:p w14:paraId="716804C7" w14:textId="77777777" w:rsidR="00E803EA" w:rsidRPr="00E803EA" w:rsidRDefault="00E803EA" w:rsidP="00E803EA">
            <w:pPr>
              <w:spacing w:before="90" w:after="54" w:line="260" w:lineRule="exact"/>
              <w:rPr>
                <w:szCs w:val="16"/>
              </w:rPr>
            </w:pPr>
            <w:r w:rsidRPr="00E803EA">
              <w:rPr>
                <w:szCs w:val="16"/>
              </w:rPr>
              <w:t>Wat is de rechtsvorm van het samenwerkingsverband:</w:t>
            </w:r>
          </w:p>
          <w:p w14:paraId="3E8C3569" w14:textId="77777777" w:rsidR="00E803EA" w:rsidRPr="00E803EA" w:rsidRDefault="00E803EA" w:rsidP="00E803EA">
            <w:pPr>
              <w:spacing w:before="90" w:after="54" w:line="260" w:lineRule="exact"/>
              <w:rPr>
                <w:szCs w:val="16"/>
              </w:rPr>
            </w:pPr>
            <w:r w:rsidRPr="00E803EA">
              <w:rPr>
                <w:szCs w:val="16"/>
              </w:rPr>
              <w:t>Wat was de onderlinge werkverdeling tussen de ondernemingen:</w:t>
            </w:r>
          </w:p>
        </w:tc>
        <w:tc>
          <w:tcPr>
            <w:tcW w:w="4320" w:type="dxa"/>
          </w:tcPr>
          <w:p w14:paraId="23E9E55F" w14:textId="77777777" w:rsidR="00E803EA" w:rsidRPr="00E803EA" w:rsidRDefault="00E803EA" w:rsidP="00E803EA">
            <w:pPr>
              <w:spacing w:before="90" w:after="54" w:line="260" w:lineRule="exact"/>
              <w:rPr>
                <w:i/>
                <w:szCs w:val="16"/>
              </w:rPr>
            </w:pPr>
          </w:p>
        </w:tc>
      </w:tr>
      <w:tr w:rsidR="00E803EA" w:rsidRPr="00E803EA" w14:paraId="1B3E050F" w14:textId="77777777" w:rsidTr="00E803EA">
        <w:tc>
          <w:tcPr>
            <w:tcW w:w="5220" w:type="dxa"/>
          </w:tcPr>
          <w:p w14:paraId="32F9CFBE" w14:textId="77777777" w:rsidR="00E803EA" w:rsidRPr="00E803EA" w:rsidRDefault="00E803EA" w:rsidP="00E803EA">
            <w:pPr>
              <w:spacing w:before="90" w:after="54" w:line="260" w:lineRule="exact"/>
              <w:rPr>
                <w:szCs w:val="16"/>
              </w:rPr>
            </w:pPr>
            <w:r w:rsidRPr="00E803EA">
              <w:rPr>
                <w:szCs w:val="16"/>
              </w:rPr>
              <w:t>Was u hoofd- of onderaannemer:</w:t>
            </w:r>
          </w:p>
          <w:p w14:paraId="34A37574" w14:textId="77777777" w:rsidR="00E803EA" w:rsidRPr="00E803EA" w:rsidRDefault="00E803EA" w:rsidP="00E803EA">
            <w:pPr>
              <w:spacing w:before="90" w:after="54" w:line="260" w:lineRule="exact"/>
              <w:rPr>
                <w:szCs w:val="16"/>
              </w:rPr>
            </w:pPr>
            <w:r w:rsidRPr="00E803EA">
              <w:rPr>
                <w:szCs w:val="16"/>
              </w:rPr>
              <w:lastRenderedPageBreak/>
              <w:t>Indien onderaannemer, wie was de hoofdaannemer:</w:t>
            </w:r>
          </w:p>
          <w:p w14:paraId="7DDDBD47" w14:textId="77777777" w:rsidR="00E803EA" w:rsidRPr="00E803EA" w:rsidRDefault="00E803EA" w:rsidP="00E803EA">
            <w:pPr>
              <w:spacing w:before="90" w:after="54" w:line="260" w:lineRule="exact"/>
              <w:rPr>
                <w:szCs w:val="16"/>
              </w:rPr>
            </w:pPr>
            <w:r w:rsidRPr="00E803EA">
              <w:rPr>
                <w:szCs w:val="16"/>
              </w:rPr>
              <w:t>Werkverdeling tussen hoofd- en onderaannemer:</w:t>
            </w:r>
          </w:p>
          <w:p w14:paraId="3EB33A57" w14:textId="77777777" w:rsidR="00E803EA" w:rsidRPr="00E803EA" w:rsidRDefault="00E803EA" w:rsidP="00E803EA">
            <w:pPr>
              <w:spacing w:before="90" w:after="54" w:line="260" w:lineRule="exact"/>
              <w:rPr>
                <w:szCs w:val="16"/>
              </w:rPr>
            </w:pPr>
            <w:r w:rsidRPr="00E803EA">
              <w:rPr>
                <w:szCs w:val="16"/>
              </w:rPr>
              <w:t>Aanneemsommen onderaannemers</w:t>
            </w:r>
          </w:p>
        </w:tc>
        <w:tc>
          <w:tcPr>
            <w:tcW w:w="4320" w:type="dxa"/>
          </w:tcPr>
          <w:p w14:paraId="7CD1E4A8" w14:textId="77777777" w:rsidR="00E803EA" w:rsidRPr="00E803EA" w:rsidRDefault="00E803EA" w:rsidP="00E803EA">
            <w:pPr>
              <w:spacing w:before="90" w:after="54" w:line="260" w:lineRule="exact"/>
              <w:rPr>
                <w:i/>
                <w:szCs w:val="16"/>
              </w:rPr>
            </w:pPr>
          </w:p>
        </w:tc>
      </w:tr>
      <w:tr w:rsidR="00E803EA" w:rsidRPr="00E803EA" w14:paraId="288EEFE5" w14:textId="77777777" w:rsidTr="00E803EA">
        <w:tc>
          <w:tcPr>
            <w:tcW w:w="5220" w:type="dxa"/>
          </w:tcPr>
          <w:p w14:paraId="3554C606" w14:textId="77777777" w:rsidR="00E803EA" w:rsidRPr="00E803EA" w:rsidRDefault="00E803EA" w:rsidP="00E803EA">
            <w:pPr>
              <w:spacing w:before="90" w:after="54" w:line="260" w:lineRule="exact"/>
              <w:rPr>
                <w:szCs w:val="16"/>
              </w:rPr>
            </w:pPr>
            <w:r w:rsidRPr="00E803EA">
              <w:rPr>
                <w:szCs w:val="16"/>
              </w:rPr>
              <w:t>Naam opdrachtgevende instantie of bedrijf:</w:t>
            </w:r>
          </w:p>
        </w:tc>
        <w:tc>
          <w:tcPr>
            <w:tcW w:w="4320" w:type="dxa"/>
          </w:tcPr>
          <w:p w14:paraId="103DA927" w14:textId="77777777" w:rsidR="00E803EA" w:rsidRPr="00E803EA" w:rsidRDefault="00E803EA" w:rsidP="00E803EA">
            <w:pPr>
              <w:spacing w:before="90" w:after="54" w:line="260" w:lineRule="exact"/>
              <w:rPr>
                <w:i/>
                <w:szCs w:val="16"/>
              </w:rPr>
            </w:pPr>
          </w:p>
        </w:tc>
      </w:tr>
      <w:tr w:rsidR="00E803EA" w:rsidRPr="00E803EA" w14:paraId="3FFCB4CC" w14:textId="77777777" w:rsidTr="00E803EA">
        <w:tc>
          <w:tcPr>
            <w:tcW w:w="5220" w:type="dxa"/>
          </w:tcPr>
          <w:p w14:paraId="0E95FCE9" w14:textId="77777777" w:rsidR="00E803EA" w:rsidRPr="00E803EA" w:rsidRDefault="00E803EA" w:rsidP="00E803EA">
            <w:pPr>
              <w:spacing w:before="90" w:after="54" w:line="260" w:lineRule="exact"/>
              <w:rPr>
                <w:szCs w:val="16"/>
              </w:rPr>
            </w:pPr>
            <w:r w:rsidRPr="00E803EA">
              <w:rPr>
                <w:szCs w:val="16"/>
              </w:rPr>
              <w:t>Naam contactpersoon bedrijf:</w:t>
            </w:r>
          </w:p>
        </w:tc>
        <w:tc>
          <w:tcPr>
            <w:tcW w:w="4320" w:type="dxa"/>
          </w:tcPr>
          <w:p w14:paraId="2B142C85" w14:textId="77777777" w:rsidR="00E803EA" w:rsidRPr="00E803EA" w:rsidRDefault="00E803EA" w:rsidP="00E803EA">
            <w:pPr>
              <w:spacing w:before="90" w:after="54" w:line="260" w:lineRule="exact"/>
              <w:rPr>
                <w:i/>
                <w:szCs w:val="16"/>
              </w:rPr>
            </w:pPr>
          </w:p>
        </w:tc>
      </w:tr>
      <w:tr w:rsidR="00E803EA" w:rsidRPr="00E803EA" w14:paraId="783816D0" w14:textId="77777777" w:rsidTr="00E803EA">
        <w:tc>
          <w:tcPr>
            <w:tcW w:w="5220" w:type="dxa"/>
          </w:tcPr>
          <w:p w14:paraId="5CB0BEB7" w14:textId="77777777" w:rsidR="00E803EA" w:rsidRPr="00E803EA" w:rsidRDefault="00E803EA" w:rsidP="00E803EA">
            <w:pPr>
              <w:spacing w:before="90" w:after="54" w:line="260" w:lineRule="exact"/>
              <w:rPr>
                <w:szCs w:val="16"/>
              </w:rPr>
            </w:pPr>
            <w:r w:rsidRPr="00E803EA">
              <w:rPr>
                <w:szCs w:val="16"/>
              </w:rPr>
              <w:t>Telefoonnummer contactpersoon:</w:t>
            </w:r>
          </w:p>
        </w:tc>
        <w:tc>
          <w:tcPr>
            <w:tcW w:w="4320" w:type="dxa"/>
          </w:tcPr>
          <w:p w14:paraId="03914CB3" w14:textId="77777777" w:rsidR="00E803EA" w:rsidRPr="00E803EA" w:rsidRDefault="00E803EA" w:rsidP="00E803EA">
            <w:pPr>
              <w:spacing w:before="90" w:after="54" w:line="260" w:lineRule="exact"/>
              <w:rPr>
                <w:i/>
                <w:szCs w:val="16"/>
              </w:rPr>
            </w:pPr>
          </w:p>
        </w:tc>
      </w:tr>
      <w:tr w:rsidR="00E803EA" w:rsidRPr="00E803EA" w14:paraId="0412903C" w14:textId="77777777" w:rsidTr="00E803EA">
        <w:tc>
          <w:tcPr>
            <w:tcW w:w="5220" w:type="dxa"/>
          </w:tcPr>
          <w:p w14:paraId="1AD014B6" w14:textId="77777777" w:rsidR="00E803EA" w:rsidRPr="00E803EA" w:rsidRDefault="00E803EA" w:rsidP="00E803EA">
            <w:pPr>
              <w:spacing w:before="90" w:after="54" w:line="260" w:lineRule="exact"/>
              <w:rPr>
                <w:szCs w:val="16"/>
              </w:rPr>
            </w:pPr>
            <w:r w:rsidRPr="00E803EA">
              <w:rPr>
                <w:szCs w:val="16"/>
              </w:rPr>
              <w:t>Emailadres contactpersoon:</w:t>
            </w:r>
          </w:p>
        </w:tc>
        <w:tc>
          <w:tcPr>
            <w:tcW w:w="4320" w:type="dxa"/>
          </w:tcPr>
          <w:p w14:paraId="3BB75A5E" w14:textId="77777777" w:rsidR="00E803EA" w:rsidRPr="00E803EA" w:rsidRDefault="00E803EA" w:rsidP="00E803EA">
            <w:pPr>
              <w:spacing w:before="90" w:after="54" w:line="260" w:lineRule="exact"/>
              <w:rPr>
                <w:i/>
                <w:szCs w:val="16"/>
              </w:rPr>
            </w:pPr>
          </w:p>
        </w:tc>
      </w:tr>
      <w:tr w:rsidR="00E803EA" w:rsidRPr="00E803EA" w14:paraId="4AF8CD7C" w14:textId="77777777" w:rsidTr="00E803EA">
        <w:tc>
          <w:tcPr>
            <w:tcW w:w="5220" w:type="dxa"/>
          </w:tcPr>
          <w:p w14:paraId="5733F73B" w14:textId="77777777" w:rsidR="00E803EA" w:rsidRPr="00E803EA" w:rsidRDefault="00E803EA" w:rsidP="00E803EA">
            <w:pPr>
              <w:spacing w:before="90" w:after="54" w:line="260" w:lineRule="exact"/>
              <w:rPr>
                <w:szCs w:val="16"/>
              </w:rPr>
            </w:pPr>
            <w:r w:rsidRPr="00E803EA">
              <w:rPr>
                <w:szCs w:val="16"/>
              </w:rPr>
              <w:t>Totaalbedrag (projectomvang in Euro excl. BTW)</w:t>
            </w:r>
          </w:p>
        </w:tc>
        <w:tc>
          <w:tcPr>
            <w:tcW w:w="4320" w:type="dxa"/>
          </w:tcPr>
          <w:p w14:paraId="7FA07D6D" w14:textId="77777777" w:rsidR="00E803EA" w:rsidRPr="00E803EA" w:rsidRDefault="00E803EA" w:rsidP="00E803EA">
            <w:pPr>
              <w:spacing w:before="90" w:after="54" w:line="260" w:lineRule="exact"/>
              <w:rPr>
                <w:i/>
                <w:szCs w:val="16"/>
              </w:rPr>
            </w:pPr>
          </w:p>
        </w:tc>
      </w:tr>
      <w:tr w:rsidR="00E803EA" w:rsidRPr="00E803EA" w14:paraId="75C3EF3C" w14:textId="77777777" w:rsidTr="00E803EA">
        <w:tc>
          <w:tcPr>
            <w:tcW w:w="5220" w:type="dxa"/>
          </w:tcPr>
          <w:p w14:paraId="45EFF6DF" w14:textId="77777777" w:rsidR="00E803EA" w:rsidRPr="00E803EA" w:rsidRDefault="00E803EA" w:rsidP="00E803EA">
            <w:pPr>
              <w:spacing w:before="90" w:after="54" w:line="260" w:lineRule="exact"/>
              <w:rPr>
                <w:szCs w:val="16"/>
              </w:rPr>
            </w:pPr>
            <w:r w:rsidRPr="00E803EA">
              <w:rPr>
                <w:szCs w:val="16"/>
              </w:rPr>
              <w:t>Datum start werk/dienst/levering:</w:t>
            </w:r>
          </w:p>
        </w:tc>
        <w:tc>
          <w:tcPr>
            <w:tcW w:w="4320" w:type="dxa"/>
          </w:tcPr>
          <w:p w14:paraId="21DEA746" w14:textId="77777777" w:rsidR="00E803EA" w:rsidRPr="00E803EA" w:rsidRDefault="00E803EA" w:rsidP="00E803EA">
            <w:pPr>
              <w:spacing w:before="90" w:after="54" w:line="260" w:lineRule="exact"/>
              <w:rPr>
                <w:i/>
                <w:szCs w:val="16"/>
              </w:rPr>
            </w:pPr>
          </w:p>
        </w:tc>
      </w:tr>
      <w:tr w:rsidR="00E803EA" w:rsidRPr="00E803EA" w14:paraId="19EE9B86" w14:textId="77777777" w:rsidTr="00E803EA">
        <w:tc>
          <w:tcPr>
            <w:tcW w:w="5220" w:type="dxa"/>
          </w:tcPr>
          <w:p w14:paraId="78BDC395" w14:textId="77777777" w:rsidR="00E803EA" w:rsidRPr="00E803EA" w:rsidRDefault="00E803EA" w:rsidP="00E803EA">
            <w:pPr>
              <w:spacing w:before="90" w:after="54" w:line="260" w:lineRule="exact"/>
              <w:rPr>
                <w:szCs w:val="16"/>
              </w:rPr>
            </w:pPr>
            <w:r w:rsidRPr="00E803EA">
              <w:rPr>
                <w:szCs w:val="16"/>
              </w:rPr>
              <w:t>Datum oplevering:</w:t>
            </w:r>
          </w:p>
        </w:tc>
        <w:tc>
          <w:tcPr>
            <w:tcW w:w="4320" w:type="dxa"/>
          </w:tcPr>
          <w:p w14:paraId="230535D3" w14:textId="77777777" w:rsidR="00E803EA" w:rsidRPr="00E803EA" w:rsidRDefault="00E803EA" w:rsidP="00E803EA">
            <w:pPr>
              <w:spacing w:before="90" w:after="54" w:line="260" w:lineRule="exact"/>
              <w:rPr>
                <w:i/>
                <w:szCs w:val="16"/>
              </w:rPr>
            </w:pPr>
          </w:p>
        </w:tc>
      </w:tr>
      <w:tr w:rsidR="00E803EA" w:rsidRPr="00E803EA" w14:paraId="3C4DCCEA" w14:textId="77777777" w:rsidTr="00E803EA">
        <w:tc>
          <w:tcPr>
            <w:tcW w:w="5220" w:type="dxa"/>
          </w:tcPr>
          <w:p w14:paraId="71D11C2C" w14:textId="77777777" w:rsidR="00E803EA" w:rsidRPr="00E803EA" w:rsidRDefault="00E803EA" w:rsidP="00E803EA">
            <w:pPr>
              <w:spacing w:before="90" w:after="54" w:line="260" w:lineRule="exact"/>
              <w:rPr>
                <w:szCs w:val="16"/>
              </w:rPr>
            </w:pPr>
            <w:r w:rsidRPr="00E803EA">
              <w:rPr>
                <w:szCs w:val="16"/>
              </w:rPr>
              <w:t>Is een certificaat/tevredenheidsverklaring</w:t>
            </w:r>
            <w:r w:rsidRPr="00E803EA">
              <w:rPr>
                <w:szCs w:val="16"/>
                <w:vertAlign w:val="superscript"/>
              </w:rPr>
              <w:footnoteReference w:id="1"/>
            </w:r>
            <w:r w:rsidRPr="00E803EA">
              <w:rPr>
                <w:szCs w:val="16"/>
              </w:rPr>
              <w:t xml:space="preserve"> aanwezig:</w:t>
            </w:r>
          </w:p>
          <w:p w14:paraId="7E32C289" w14:textId="77777777" w:rsidR="00E803EA" w:rsidRPr="00E803EA" w:rsidRDefault="00E803EA" w:rsidP="00E803EA">
            <w:pPr>
              <w:spacing w:before="90" w:after="54" w:line="260" w:lineRule="exact"/>
              <w:rPr>
                <w:szCs w:val="16"/>
              </w:rPr>
            </w:pPr>
            <w:r w:rsidRPr="00E803EA">
              <w:rPr>
                <w:szCs w:val="16"/>
              </w:rPr>
              <w:t>Deze dient te worden bijgevoegd</w:t>
            </w:r>
          </w:p>
        </w:tc>
        <w:tc>
          <w:tcPr>
            <w:tcW w:w="4320" w:type="dxa"/>
          </w:tcPr>
          <w:p w14:paraId="7C5DFA07" w14:textId="77777777" w:rsidR="00E803EA" w:rsidRPr="00E803EA" w:rsidRDefault="00E803EA" w:rsidP="00E803EA">
            <w:pPr>
              <w:spacing w:before="90" w:after="54" w:line="260" w:lineRule="exact"/>
              <w:rPr>
                <w:i/>
                <w:szCs w:val="16"/>
              </w:rPr>
            </w:pPr>
          </w:p>
        </w:tc>
      </w:tr>
    </w:tbl>
    <w:p w14:paraId="0FBAF5EB" w14:textId="77777777" w:rsidR="00E803EA" w:rsidRPr="00E803EA" w:rsidRDefault="00E803EA" w:rsidP="00E803EA">
      <w:pPr>
        <w:spacing w:line="260" w:lineRule="exact"/>
        <w:rPr>
          <w:rFonts w:cs="Arial"/>
          <w:i/>
        </w:rPr>
      </w:pPr>
    </w:p>
    <w:p w14:paraId="1278E1BC" w14:textId="77777777" w:rsidR="00E803EA" w:rsidRPr="00E803EA" w:rsidRDefault="00E803EA" w:rsidP="00E803EA">
      <w:pPr>
        <w:spacing w:line="260" w:lineRule="exact"/>
        <w:rPr>
          <w:rFonts w:cs="Arial"/>
        </w:rPr>
      </w:pPr>
      <w:r w:rsidRPr="00E803EA">
        <w:rPr>
          <w:rFonts w:cs="Arial"/>
          <w:i/>
        </w:rPr>
        <w:t xml:space="preserve"> (*Opdrachtgever behoudt zich het recht voor om referenties na te trekken)</w:t>
      </w:r>
      <w:r w:rsidRPr="00E803EA">
        <w:rPr>
          <w:rFonts w:cs="Arial"/>
          <w:i/>
        </w:rPr>
        <w:br/>
      </w:r>
    </w:p>
    <w:p w14:paraId="68AE0D3E" w14:textId="77777777" w:rsidR="00E803EA" w:rsidRDefault="00E803EA" w:rsidP="00747B9D">
      <w:pPr>
        <w:spacing w:line="260" w:lineRule="exact"/>
        <w:rPr>
          <w:bCs/>
        </w:rPr>
      </w:pPr>
    </w:p>
    <w:sectPr w:rsidR="00E803EA" w:rsidSect="00BA370E">
      <w:footerReference w:type="first" r:id="rId12"/>
      <w:pgSz w:w="11905" w:h="16837" w:code="9"/>
      <w:pgMar w:top="1701" w:right="851" w:bottom="1134" w:left="1276" w:header="1134" w:footer="851" w:gutter="0"/>
      <w:paperSrc w:first="3" w:other="3"/>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A6AF1" w14:textId="77777777" w:rsidR="008A0BEF" w:rsidRDefault="008A0BEF">
      <w:r>
        <w:separator/>
      </w:r>
    </w:p>
  </w:endnote>
  <w:endnote w:type="continuationSeparator" w:id="0">
    <w:p w14:paraId="3850C952" w14:textId="77777777" w:rsidR="008A0BEF" w:rsidRDefault="008A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7250"/>
      <w:docPartObj>
        <w:docPartGallery w:val="Page Numbers (Bottom of Page)"/>
        <w:docPartUnique/>
      </w:docPartObj>
    </w:sdtPr>
    <w:sdtEndPr/>
    <w:sdtContent>
      <w:p w14:paraId="09F356DC" w14:textId="77777777" w:rsidR="008A0BEF" w:rsidRDefault="008A0BEF" w:rsidP="00CA0DD0">
        <w:pPr>
          <w:ind w:left="7075" w:firstLine="283"/>
          <w:rPr>
            <w:sz w:val="16"/>
            <w:szCs w:val="16"/>
          </w:rPr>
        </w:pPr>
        <w:r>
          <w:rPr>
            <w:sz w:val="16"/>
            <w:szCs w:val="16"/>
          </w:rPr>
          <w:t>Paraaf Opdrachtgever</w:t>
        </w:r>
      </w:p>
      <w:p w14:paraId="5757FEE5" w14:textId="77777777" w:rsidR="008A0BEF" w:rsidRDefault="008A0BEF" w:rsidP="00CA0DD0">
        <w:pPr>
          <w:rPr>
            <w:sz w:val="16"/>
            <w:szCs w:val="16"/>
          </w:rPr>
        </w:pPr>
      </w:p>
      <w:p w14:paraId="65DA8C9F" w14:textId="77777777" w:rsidR="008A0BEF" w:rsidRDefault="008A0BEF" w:rsidP="00CA0DD0">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Paraaf Opdrachtnemer</w:t>
        </w:r>
      </w:p>
      <w:p w14:paraId="0C5199F0" w14:textId="77777777" w:rsidR="008A0BEF" w:rsidRDefault="008A0BEF">
        <w:pPr>
          <w:pStyle w:val="Voettekst"/>
          <w:jc w:val="center"/>
        </w:pPr>
        <w:r>
          <w:rPr>
            <w:noProof/>
            <w:color w:val="595959" w:themeColor="text1" w:themeTint="A6"/>
          </w:rPr>
          <mc:AlternateContent>
            <mc:Choice Requires="wps">
              <w:drawing>
                <wp:anchor distT="0" distB="0" distL="114300" distR="114300" simplePos="0" relativeHeight="251657728" behindDoc="0" locked="0" layoutInCell="1" allowOverlap="1" wp14:anchorId="408AC033" wp14:editId="25FC4436">
                  <wp:simplePos x="0" y="0"/>
                  <wp:positionH relativeFrom="leftMargin">
                    <wp:align>center</wp:align>
                  </wp:positionH>
                  <wp:positionV relativeFrom="bottomMargin">
                    <wp:align>center</wp:align>
                  </wp:positionV>
                  <wp:extent cx="565785" cy="191770"/>
                  <wp:effectExtent l="0" t="0" r="0" b="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chemeClr val="accent2">
                                    <a:lumMod val="100000"/>
                                    <a:lumOff val="0"/>
                                  </a:schemeClr>
                                </a:solidFill>
                              </a14:hiddenFill>
                            </a:ext>
                            <a:ext uri="{91240B29-F687-4F45-9708-019B960494DF}">
                              <a14:hiddenLine xmlns:a14="http://schemas.microsoft.com/office/drawing/2010/main" w="28575">
                                <a:solidFill>
                                  <a:schemeClr val="accent1">
                                    <a:lumMod val="100000"/>
                                    <a:lumOff val="0"/>
                                  </a:schemeClr>
                                </a:solidFill>
                                <a:miter lim="800000"/>
                                <a:headEnd/>
                                <a:tailEnd/>
                              </a14:hiddenLine>
                            </a:ext>
                          </a:extLst>
                        </wps:spPr>
                        <wps:txbx>
                          <w:txbxContent>
                            <w:p w14:paraId="58C00D3A" w14:textId="77777777" w:rsidR="008A0BEF" w:rsidRDefault="008A0BEF">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D536C3" w:rsidRPr="00D536C3">
                                <w:rPr>
                                  <w:noProof/>
                                  <w:color w:val="C0504D" w:themeColor="accent2"/>
                                </w:rPr>
                                <w:t>2</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08AC033" id="Rectangle 20" o:spid="_x0000_s1026" style="position:absolute;left:0;text-align:left;margin-left:0;margin-top:0;width:44.55pt;height:15.1pt;rotation:180;flip:x;z-index:251657728;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" filled="f" fillcolor="#c0504d [3205]" stroked="f" strokecolor="#4f81bd [3204]" strokeweight="2.25pt">
                  <v:textbox inset=",0,,0">
                    <w:txbxContent>
                      <w:p w14:paraId="58C00D3A" w14:textId="77777777" w:rsidR="008A0BEF" w:rsidRDefault="008A0BEF">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D536C3" w:rsidRPr="00D536C3">
                          <w:rPr>
                            <w:noProof/>
                            <w:color w:val="C0504D" w:themeColor="accent2"/>
                          </w:rPr>
                          <w:t>2</w:t>
                        </w:r>
                        <w:r>
                          <w:rPr>
                            <w:noProof/>
                            <w:color w:val="C0504D" w:themeColor="accent2"/>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7260"/>
      <w:docPartObj>
        <w:docPartGallery w:val="Page Numbers (Bottom of Page)"/>
        <w:docPartUnique/>
      </w:docPartObj>
    </w:sdtPr>
    <w:sdtEndPr/>
    <w:sdtContent>
      <w:p w14:paraId="127A01DE" w14:textId="77777777" w:rsidR="008A0BEF" w:rsidRDefault="008A0BEF" w:rsidP="00CA0DD0">
        <w:pPr>
          <w:rPr>
            <w:sz w:val="16"/>
            <w:szCs w:val="16"/>
          </w:rPr>
        </w:pPr>
        <w:r>
          <w:rPr>
            <w:noProof/>
          </w:rPr>
          <mc:AlternateContent>
            <mc:Choice Requires="wps">
              <w:drawing>
                <wp:anchor distT="0" distB="0" distL="114300" distR="114300" simplePos="0" relativeHeight="251658752" behindDoc="0" locked="0" layoutInCell="1" allowOverlap="1" wp14:anchorId="758E5340" wp14:editId="701CAA38">
                  <wp:simplePos x="0" y="0"/>
                  <wp:positionH relativeFrom="leftMargin">
                    <wp:align>center</wp:align>
                  </wp:positionH>
                  <wp:positionV relativeFrom="bottomMargin">
                    <wp:align>center</wp:align>
                  </wp:positionV>
                  <wp:extent cx="565785" cy="191770"/>
                  <wp:effectExtent l="0" t="0" r="0" b="0"/>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chemeClr val="accent2">
                                    <a:lumMod val="100000"/>
                                    <a:lumOff val="0"/>
                                  </a:schemeClr>
                                </a:solidFill>
                              </a14:hiddenFill>
                            </a:ext>
                            <a:ext uri="{91240B29-F687-4F45-9708-019B960494DF}">
                              <a14:hiddenLine xmlns:a14="http://schemas.microsoft.com/office/drawing/2010/main" w="28575">
                                <a:solidFill>
                                  <a:schemeClr val="accent1">
                                    <a:lumMod val="100000"/>
                                    <a:lumOff val="0"/>
                                  </a:schemeClr>
                                </a:solidFill>
                                <a:miter lim="800000"/>
                                <a:headEnd/>
                                <a:tailEnd/>
                              </a14:hiddenLine>
                            </a:ext>
                          </a:extLst>
                        </wps:spPr>
                        <wps:txbx>
                          <w:txbxContent>
                            <w:p w14:paraId="52043ABE" w14:textId="77777777" w:rsidR="008A0BEF" w:rsidRDefault="008A0BEF">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D536C3" w:rsidRPr="00D536C3">
                                <w:rPr>
                                  <w:noProof/>
                                  <w:color w:val="C0504D" w:themeColor="accent2"/>
                                </w:rPr>
                                <w:t>1</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58E5340" id="Rectangle 21" o:spid="_x0000_s1027" style="position:absolute;margin-left:0;margin-top:0;width:44.55pt;height:15.1pt;rotation:180;flip:x;z-index:251658752;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" filled="f" fillcolor="#c0504d [3205]" stroked="f" strokecolor="#4f81bd [3204]" strokeweight="2.25pt">
                  <v:textbox inset=",0,,0">
                    <w:txbxContent>
                      <w:p w14:paraId="52043ABE" w14:textId="77777777" w:rsidR="008A0BEF" w:rsidRDefault="008A0BEF">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D536C3" w:rsidRPr="00D536C3">
                          <w:rPr>
                            <w:noProof/>
                            <w:color w:val="C0504D" w:themeColor="accent2"/>
                          </w:rPr>
                          <w:t>1</w:t>
                        </w:r>
                        <w:r>
                          <w:rPr>
                            <w:noProof/>
                            <w:color w:val="C0504D" w:themeColor="accent2"/>
                          </w:rPr>
                          <w:fldChar w:fldCharType="end"/>
                        </w:r>
                      </w:p>
                    </w:txbxContent>
                  </v:textbox>
                  <w10:wrap anchorx="margin" anchory="margin"/>
                </v:rect>
              </w:pict>
            </mc:Fallback>
          </mc:AlternateConten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z w:val="16"/>
            <w:szCs w:val="16"/>
          </w:rPr>
          <w:t>Paraaf Opdrachtgever</w:t>
        </w:r>
      </w:p>
      <w:p w14:paraId="6DA66A2D" w14:textId="77777777" w:rsidR="008A0BEF" w:rsidRDefault="008A0BEF" w:rsidP="00CA0DD0">
        <w:pPr>
          <w:rPr>
            <w:sz w:val="16"/>
            <w:szCs w:val="16"/>
          </w:rPr>
        </w:pPr>
      </w:p>
      <w:p w14:paraId="244439F5" w14:textId="77777777" w:rsidR="008A0BEF" w:rsidRDefault="008A0BEF" w:rsidP="00CA0DD0">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Paraaf Opdrachtnemer</w:t>
        </w:r>
      </w:p>
      <w:p w14:paraId="68703E59" w14:textId="77777777" w:rsidR="008A0BEF" w:rsidRDefault="00D536C3"/>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9"/>
    </w:tblGrid>
    <w:tr w:rsidR="008A0BEF" w14:paraId="7E28048A" w14:textId="77777777">
      <w:trPr>
        <w:trHeight w:val="567"/>
      </w:trPr>
      <w:tc>
        <w:tcPr>
          <w:tcW w:w="4819" w:type="dxa"/>
        </w:tcPr>
        <w:p w14:paraId="7A327E66" w14:textId="77777777" w:rsidR="008A0BEF" w:rsidRDefault="008A0BEF">
          <w:pPr>
            <w:tabs>
              <w:tab w:val="left" w:pos="3090"/>
            </w:tabs>
            <w:spacing w:before="120"/>
          </w:pPr>
          <w:r>
            <w:rPr>
              <w:noProof/>
            </w:rPr>
            <mc:AlternateContent>
              <mc:Choice Requires="wps">
                <w:drawing>
                  <wp:anchor distT="0" distB="0" distL="114300" distR="114300" simplePos="0" relativeHeight="251656704" behindDoc="0" locked="0" layoutInCell="1" allowOverlap="1" wp14:anchorId="16BB1CCF" wp14:editId="234CEB6C">
                    <wp:simplePos x="0" y="0"/>
                    <wp:positionH relativeFrom="column">
                      <wp:posOffset>4454525</wp:posOffset>
                    </wp:positionH>
                    <wp:positionV relativeFrom="paragraph">
                      <wp:posOffset>-668020</wp:posOffset>
                    </wp:positionV>
                    <wp:extent cx="2057400" cy="812800"/>
                    <wp:effectExtent l="0" t="0" r="3175"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31DAD" w14:textId="77777777" w:rsidR="008A0BEF" w:rsidRDefault="008A0BEF"/>
                              <w:p w14:paraId="06265709" w14:textId="77777777" w:rsidR="008A0BEF" w:rsidRDefault="008A0BEF">
                                <w:pPr>
                                  <w:rPr>
                                    <w:sz w:val="16"/>
                                  </w:rPr>
                                </w:pPr>
                                <w:r>
                                  <w:rPr>
                                    <w:sz w:val="16"/>
                                  </w:rPr>
                                  <w:t>gemeente Gouda</w:t>
                                </w:r>
                              </w:p>
                              <w:p w14:paraId="07E597F0" w14:textId="77777777" w:rsidR="008A0BEF" w:rsidRDefault="008A0BEF">
                                <w:pPr>
                                  <w:rPr>
                                    <w:sz w:val="16"/>
                                  </w:rPr>
                                </w:pPr>
                                <w:r>
                                  <w:rPr>
                                    <w:sz w:val="16"/>
                                  </w:rPr>
                                  <w:t>team ICA</w:t>
                                </w:r>
                              </w:p>
                              <w:p w14:paraId="0E02975A" w14:textId="77777777" w:rsidR="008A0BEF" w:rsidRDefault="008A0BEF">
                                <w:r>
                                  <w:rPr>
                                    <w:sz w:val="16"/>
                                  </w:rPr>
                                  <w:t>kenmerk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1CCF" id="_x0000_t202" coordsize="21600,21600" o:spt="202" path="m,l,21600r21600,l21600,xe">
                    <v:stroke joinstyle="miter"/>
                    <v:path gradientshapeok="t" o:connecttype="rect"/>
                  </v:shapetype>
                  <v:shape id="Text Box 6" o:spid="_x0000_s1028" type="#_x0000_t202" style="position:absolute;margin-left:350.75pt;margin-top:-52.6pt;width:162pt;height: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ltw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" filled="f" stroked="f">
                    <v:textbox>
                      <w:txbxContent>
                        <w:p w14:paraId="68D31DAD" w14:textId="77777777" w:rsidR="00E803EA" w:rsidRDefault="00E803EA"/>
                        <w:p w14:paraId="06265709" w14:textId="77777777" w:rsidR="00E803EA" w:rsidRDefault="00E803EA">
                          <w:pPr>
                            <w:rPr>
                              <w:sz w:val="16"/>
                            </w:rPr>
                          </w:pPr>
                          <w:r>
                            <w:rPr>
                              <w:sz w:val="16"/>
                            </w:rPr>
                            <w:t>gemeente Gouda</w:t>
                          </w:r>
                        </w:p>
                        <w:p w14:paraId="07E597F0" w14:textId="77777777" w:rsidR="00E803EA" w:rsidRDefault="00E803EA">
                          <w:pPr>
                            <w:rPr>
                              <w:sz w:val="16"/>
                            </w:rPr>
                          </w:pPr>
                          <w:r>
                            <w:rPr>
                              <w:sz w:val="16"/>
                            </w:rPr>
                            <w:t>team ICA</w:t>
                          </w:r>
                        </w:p>
                        <w:p w14:paraId="0E02975A" w14:textId="77777777" w:rsidR="00E803EA" w:rsidRDefault="00E803EA">
                          <w:r>
                            <w:rPr>
                              <w:sz w:val="16"/>
                            </w:rPr>
                            <w:t>kenmerk</w:t>
                          </w:r>
                        </w:p>
                      </w:txbxContent>
                    </v:textbox>
                  </v:shape>
                </w:pict>
              </mc:Fallback>
            </mc:AlternateContent>
          </w:r>
          <w:r>
            <w:t>paraaf gem. Gouda</w:t>
          </w:r>
          <w:r>
            <w:tab/>
          </w:r>
        </w:p>
      </w:tc>
    </w:tr>
  </w:tbl>
  <w:p w14:paraId="60431B24" w14:textId="77777777" w:rsidR="008A0BEF" w:rsidRDefault="008A0BEF">
    <w:pPr>
      <w:tabs>
        <w:tab w:val="right" w:pos="6039"/>
        <w:tab w:val="right" w:pos="9600"/>
      </w:tabs>
    </w:pPr>
  </w:p>
  <w:p w14:paraId="09751B68" w14:textId="77777777" w:rsidR="008A0BEF" w:rsidRDefault="008A0BEF">
    <w:pPr>
      <w:tabs>
        <w:tab w:val="right" w:pos="6039"/>
        <w:tab w:val="right" w:pos="9600"/>
      </w:tabs>
    </w:pPr>
  </w:p>
  <w:p w14:paraId="6CA92AC3" w14:textId="73710681" w:rsidR="008A0BEF" w:rsidRDefault="00D536C3">
    <w:pPr>
      <w:tabs>
        <w:tab w:val="right" w:pos="6039"/>
        <w:tab w:val="right" w:pos="9600"/>
      </w:tabs>
    </w:pPr>
    <w:r>
      <w:fldChar w:fldCharType="begin"/>
    </w:r>
    <w:r>
      <w:instrText xml:space="preserve"> FILENAME  \* MERGEFORMAT </w:instrText>
    </w:r>
    <w:r>
      <w:fldChar w:fldCharType="separate"/>
    </w:r>
    <w:r w:rsidR="008A0BEF">
      <w:rPr>
        <w:noProof/>
      </w:rPr>
      <w:t>EA ToeristeninformatiepuntGouda versie626</w:t>
    </w:r>
    <w:r>
      <w:rPr>
        <w:noProof/>
      </w:rPr>
      <w:fldChar w:fldCharType="end"/>
    </w:r>
    <w:r w:rsidR="008A0BEF">
      <w:tab/>
      <w:t xml:space="preserve">pagina </w:t>
    </w:r>
    <w:r w:rsidR="008A0BEF">
      <w:fldChar w:fldCharType="begin"/>
    </w:r>
    <w:r w:rsidR="008A0BEF">
      <w:instrText xml:space="preserve"> PAGE </w:instrText>
    </w:r>
    <w:r w:rsidR="008A0BEF">
      <w:fldChar w:fldCharType="separate"/>
    </w:r>
    <w:r w:rsidR="008A0BEF">
      <w:rPr>
        <w:noProof/>
      </w:rPr>
      <w:t>58897828</w:t>
    </w:r>
    <w:r w:rsidR="008A0BEF">
      <w:rPr>
        <w:noProof/>
      </w:rPr>
      <w:fldChar w:fldCharType="end"/>
    </w:r>
    <w:r w:rsidR="008A0BEF">
      <w:t xml:space="preserve"> van </w:t>
    </w:r>
    <w:r>
      <w:fldChar w:fldCharType="begin"/>
    </w:r>
    <w:r>
      <w:instrText xml:space="preserve"> NUMPAGES </w:instrText>
    </w:r>
    <w:r>
      <w:fldChar w:fldCharType="separate"/>
    </w:r>
    <w:r w:rsidR="008A0BEF">
      <w:rPr>
        <w:noProof/>
      </w:rPr>
      <w:t>36</w:t>
    </w:r>
    <w:r>
      <w:rPr>
        <w:noProof/>
      </w:rPr>
      <w:fldChar w:fldCharType="end"/>
    </w:r>
  </w:p>
  <w:p w14:paraId="30DA6DB5" w14:textId="77777777" w:rsidR="008A0BEF" w:rsidRDefault="008A0BEF">
    <w:r>
      <w:rPr>
        <w:noProof/>
      </w:rPr>
      <mc:AlternateContent>
        <mc:Choice Requires="wps">
          <w:drawing>
            <wp:anchor distT="0" distB="0" distL="114300" distR="114300" simplePos="0" relativeHeight="251655680" behindDoc="0" locked="0" layoutInCell="1" allowOverlap="1" wp14:anchorId="58F046E1" wp14:editId="14DC0BDE">
              <wp:simplePos x="0" y="0"/>
              <wp:positionH relativeFrom="column">
                <wp:posOffset>-48895</wp:posOffset>
              </wp:positionH>
              <wp:positionV relativeFrom="paragraph">
                <wp:posOffset>83820</wp:posOffset>
              </wp:positionV>
              <wp:extent cx="3886200" cy="228600"/>
              <wp:effectExtent l="0" t="0" r="1270" b="190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228600"/>
                      </a:xfrm>
                      <a:prstGeom prst="rect">
                        <a:avLst/>
                      </a:prstGeom>
                      <a:solidFill>
                        <a:srgbClr val="FF39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1E7ED" id="Rectangle 4" o:spid="_x0000_s1026" style="position:absolute;margin-left:-3.85pt;margin-top:6.6pt;width:306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" fillcolor="#ff3932" stroked="f"/>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A29D5" w14:textId="77777777" w:rsidR="008A0BEF" w:rsidRDefault="008A0BEF">
      <w:r>
        <w:separator/>
      </w:r>
    </w:p>
  </w:footnote>
  <w:footnote w:type="continuationSeparator" w:id="0">
    <w:p w14:paraId="4D8B2F26" w14:textId="77777777" w:rsidR="008A0BEF" w:rsidRDefault="008A0BEF">
      <w:r>
        <w:continuationSeparator/>
      </w:r>
    </w:p>
  </w:footnote>
  <w:footnote w:id="1">
    <w:p w14:paraId="4278A6F7" w14:textId="77777777" w:rsidR="008A0BEF" w:rsidRPr="00D755E7" w:rsidRDefault="008A0BEF" w:rsidP="00E803EA">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74FE" w14:textId="095E511F" w:rsidR="008A0BEF" w:rsidRDefault="008A0BE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C74F4" w14:textId="77777777" w:rsidR="008A0BEF" w:rsidRDefault="008A0BEF">
    <w:pPr>
      <w:pStyle w:val="Koptekst"/>
    </w:pPr>
    <w:r>
      <w:rPr>
        <w:noProof/>
      </w:rPr>
      <w:drawing>
        <wp:inline distT="0" distB="0" distL="0" distR="0" wp14:anchorId="59D1A3BB" wp14:editId="5A832E26">
          <wp:extent cx="6200775" cy="552450"/>
          <wp:effectExtent l="19050" t="0" r="9525"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1"/>
                  <a:srcRect/>
                  <a:stretch>
                    <a:fillRect/>
                  </a:stretch>
                </pic:blipFill>
                <pic:spPr bwMode="auto">
                  <a:xfrm>
                    <a:off x="0" y="0"/>
                    <a:ext cx="6200775" cy="5524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96066BE"/>
    <w:lvl w:ilvl="0">
      <w:start w:val="1"/>
      <w:numFmt w:val="decimal"/>
      <w:pStyle w:val="Lijstnummering"/>
      <w:lvlText w:val="%1."/>
      <w:lvlJc w:val="left"/>
      <w:pPr>
        <w:tabs>
          <w:tab w:val="num" w:pos="360"/>
        </w:tabs>
        <w:ind w:left="360" w:hanging="360"/>
      </w:pPr>
    </w:lvl>
  </w:abstractNum>
  <w:abstractNum w:abstractNumId="1" w15:restartNumberingAfterBreak="0">
    <w:nsid w:val="006C61AB"/>
    <w:multiLevelType w:val="hybridMultilevel"/>
    <w:tmpl w:val="74961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825CBA"/>
    <w:multiLevelType w:val="hybridMultilevel"/>
    <w:tmpl w:val="17DE1D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55666BF"/>
    <w:multiLevelType w:val="hybridMultilevel"/>
    <w:tmpl w:val="2C3411E0"/>
    <w:lvl w:ilvl="0" w:tplc="04130003">
      <w:start w:val="1"/>
      <w:numFmt w:val="bullet"/>
      <w:lvlText w:val="o"/>
      <w:lvlJc w:val="left"/>
      <w:pPr>
        <w:ind w:left="1209" w:hanging="360"/>
      </w:pPr>
      <w:rPr>
        <w:rFonts w:ascii="Courier New" w:hAnsi="Courier New" w:cs="Courier New" w:hint="default"/>
      </w:rPr>
    </w:lvl>
    <w:lvl w:ilvl="1" w:tplc="04130003">
      <w:start w:val="1"/>
      <w:numFmt w:val="bullet"/>
      <w:lvlText w:val="o"/>
      <w:lvlJc w:val="left"/>
      <w:pPr>
        <w:ind w:left="1929" w:hanging="360"/>
      </w:pPr>
      <w:rPr>
        <w:rFonts w:ascii="Courier New" w:hAnsi="Courier New" w:cs="Courier New" w:hint="default"/>
      </w:rPr>
    </w:lvl>
    <w:lvl w:ilvl="2" w:tplc="04130005">
      <w:start w:val="1"/>
      <w:numFmt w:val="decimal"/>
      <w:lvlText w:val="%3."/>
      <w:lvlJc w:val="left"/>
      <w:pPr>
        <w:tabs>
          <w:tab w:val="num" w:pos="3009"/>
        </w:tabs>
        <w:ind w:left="3009" w:hanging="360"/>
      </w:pPr>
    </w:lvl>
    <w:lvl w:ilvl="3" w:tplc="04130001">
      <w:start w:val="1"/>
      <w:numFmt w:val="decimal"/>
      <w:lvlText w:val="%4."/>
      <w:lvlJc w:val="left"/>
      <w:pPr>
        <w:tabs>
          <w:tab w:val="num" w:pos="3729"/>
        </w:tabs>
        <w:ind w:left="3729" w:hanging="360"/>
      </w:pPr>
    </w:lvl>
    <w:lvl w:ilvl="4" w:tplc="04130003">
      <w:start w:val="1"/>
      <w:numFmt w:val="decimal"/>
      <w:lvlText w:val="%5."/>
      <w:lvlJc w:val="left"/>
      <w:pPr>
        <w:tabs>
          <w:tab w:val="num" w:pos="4449"/>
        </w:tabs>
        <w:ind w:left="4449" w:hanging="360"/>
      </w:pPr>
    </w:lvl>
    <w:lvl w:ilvl="5" w:tplc="04130005">
      <w:start w:val="1"/>
      <w:numFmt w:val="decimal"/>
      <w:lvlText w:val="%6."/>
      <w:lvlJc w:val="left"/>
      <w:pPr>
        <w:tabs>
          <w:tab w:val="num" w:pos="5169"/>
        </w:tabs>
        <w:ind w:left="5169" w:hanging="360"/>
      </w:pPr>
    </w:lvl>
    <w:lvl w:ilvl="6" w:tplc="04130001">
      <w:start w:val="1"/>
      <w:numFmt w:val="decimal"/>
      <w:lvlText w:val="%7."/>
      <w:lvlJc w:val="left"/>
      <w:pPr>
        <w:tabs>
          <w:tab w:val="num" w:pos="5889"/>
        </w:tabs>
        <w:ind w:left="5889" w:hanging="360"/>
      </w:pPr>
    </w:lvl>
    <w:lvl w:ilvl="7" w:tplc="04130003">
      <w:start w:val="1"/>
      <w:numFmt w:val="decimal"/>
      <w:lvlText w:val="%8."/>
      <w:lvlJc w:val="left"/>
      <w:pPr>
        <w:tabs>
          <w:tab w:val="num" w:pos="6609"/>
        </w:tabs>
        <w:ind w:left="6609" w:hanging="360"/>
      </w:pPr>
    </w:lvl>
    <w:lvl w:ilvl="8" w:tplc="04130005">
      <w:start w:val="1"/>
      <w:numFmt w:val="decimal"/>
      <w:lvlText w:val="%9."/>
      <w:lvlJc w:val="left"/>
      <w:pPr>
        <w:tabs>
          <w:tab w:val="num" w:pos="7329"/>
        </w:tabs>
        <w:ind w:left="7329" w:hanging="360"/>
      </w:pPr>
    </w:lvl>
  </w:abstractNum>
  <w:abstractNum w:abstractNumId="4" w15:restartNumberingAfterBreak="0">
    <w:nsid w:val="05AC51B3"/>
    <w:multiLevelType w:val="hybridMultilevel"/>
    <w:tmpl w:val="6C76489C"/>
    <w:lvl w:ilvl="0" w:tplc="B49C559A">
      <w:start w:val="1"/>
      <w:numFmt w:val="decimal"/>
      <w:pStyle w:val="Itemsnrsniveau1"/>
      <w:lvlText w:val="%1."/>
      <w:lvlJc w:val="left"/>
      <w:pPr>
        <w:ind w:left="855" w:hanging="855"/>
      </w:pPr>
      <w:rPr>
        <w:rFonts w:hint="default"/>
      </w:rPr>
    </w:lvl>
    <w:lvl w:ilvl="1" w:tplc="54AEEA70">
      <w:start w:val="1"/>
      <w:numFmt w:val="decimal"/>
      <w:pStyle w:val="Itemsnrsniveau2"/>
      <w:lvlText w:val="%2."/>
      <w:lvlJc w:val="left"/>
      <w:pPr>
        <w:ind w:left="1080" w:hanging="360"/>
      </w:pPr>
      <w:rPr>
        <w:rFonts w:hint="default"/>
      </w:rPr>
    </w:lvl>
    <w:lvl w:ilvl="2" w:tplc="6A8CE0D8">
      <w:start w:val="1"/>
      <w:numFmt w:val="lowerRoman"/>
      <w:lvlText w:val="%3."/>
      <w:lvlJc w:val="right"/>
      <w:pPr>
        <w:ind w:left="1800" w:hanging="180"/>
      </w:pPr>
    </w:lvl>
    <w:lvl w:ilvl="3" w:tplc="7D4C63E0">
      <w:start w:val="1"/>
      <w:numFmt w:val="decimal"/>
      <w:lvlText w:val="%4."/>
      <w:lvlJc w:val="left"/>
      <w:pPr>
        <w:ind w:left="2520" w:hanging="360"/>
      </w:pPr>
    </w:lvl>
    <w:lvl w:ilvl="4" w:tplc="042ECF54" w:tentative="1">
      <w:start w:val="1"/>
      <w:numFmt w:val="lowerLetter"/>
      <w:lvlText w:val="%5."/>
      <w:lvlJc w:val="left"/>
      <w:pPr>
        <w:ind w:left="3240" w:hanging="360"/>
      </w:pPr>
    </w:lvl>
    <w:lvl w:ilvl="5" w:tplc="6F5698DC" w:tentative="1">
      <w:start w:val="1"/>
      <w:numFmt w:val="lowerRoman"/>
      <w:lvlText w:val="%6."/>
      <w:lvlJc w:val="right"/>
      <w:pPr>
        <w:ind w:left="3960" w:hanging="180"/>
      </w:pPr>
    </w:lvl>
    <w:lvl w:ilvl="6" w:tplc="CD109738" w:tentative="1">
      <w:start w:val="1"/>
      <w:numFmt w:val="decimal"/>
      <w:lvlText w:val="%7."/>
      <w:lvlJc w:val="left"/>
      <w:pPr>
        <w:ind w:left="4680" w:hanging="360"/>
      </w:pPr>
    </w:lvl>
    <w:lvl w:ilvl="7" w:tplc="B13A9560" w:tentative="1">
      <w:start w:val="1"/>
      <w:numFmt w:val="lowerLetter"/>
      <w:lvlText w:val="%8."/>
      <w:lvlJc w:val="left"/>
      <w:pPr>
        <w:ind w:left="5400" w:hanging="360"/>
      </w:pPr>
    </w:lvl>
    <w:lvl w:ilvl="8" w:tplc="0F22E6EC" w:tentative="1">
      <w:start w:val="1"/>
      <w:numFmt w:val="lowerRoman"/>
      <w:lvlText w:val="%9."/>
      <w:lvlJc w:val="right"/>
      <w:pPr>
        <w:ind w:left="6120" w:hanging="180"/>
      </w:pPr>
    </w:lvl>
  </w:abstractNum>
  <w:abstractNum w:abstractNumId="5" w15:restartNumberingAfterBreak="0">
    <w:nsid w:val="08AE3D42"/>
    <w:multiLevelType w:val="hybridMultilevel"/>
    <w:tmpl w:val="B7444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1B3F0E"/>
    <w:multiLevelType w:val="hybridMultilevel"/>
    <w:tmpl w:val="73946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34594B"/>
    <w:multiLevelType w:val="hybridMultilevel"/>
    <w:tmpl w:val="90521ED8"/>
    <w:lvl w:ilvl="0" w:tplc="04130019">
      <w:start w:val="1"/>
      <w:numFmt w:val="lowerLetter"/>
      <w:lvlText w:val="%1."/>
      <w:lvlJc w:val="left"/>
      <w:pPr>
        <w:ind w:left="643" w:hanging="360"/>
      </w:p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8" w15:restartNumberingAfterBreak="0">
    <w:nsid w:val="1431464E"/>
    <w:multiLevelType w:val="hybridMultilevel"/>
    <w:tmpl w:val="BE7637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4680BF1"/>
    <w:multiLevelType w:val="hybridMultilevel"/>
    <w:tmpl w:val="CA4E98F4"/>
    <w:lvl w:ilvl="0" w:tplc="EC5ACFA6">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147502BE"/>
    <w:multiLevelType w:val="hybridMultilevel"/>
    <w:tmpl w:val="BE4E2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FC754AD"/>
    <w:multiLevelType w:val="hybridMultilevel"/>
    <w:tmpl w:val="6BA4EB5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2E01A4"/>
    <w:multiLevelType w:val="hybridMultilevel"/>
    <w:tmpl w:val="5F606CD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255A2070"/>
    <w:multiLevelType w:val="singleLevel"/>
    <w:tmpl w:val="F81E426A"/>
    <w:lvl w:ilvl="0">
      <w:start w:val="1"/>
      <w:numFmt w:val="decimal"/>
      <w:lvlText w:val="%1."/>
      <w:lvlJc w:val="left"/>
      <w:pPr>
        <w:tabs>
          <w:tab w:val="num" w:pos="425"/>
        </w:tabs>
        <w:ind w:left="425" w:hanging="425"/>
      </w:pPr>
      <w:rPr>
        <w:rFonts w:ascii="Arial" w:hAnsi="Arial" w:hint="default"/>
      </w:rPr>
    </w:lvl>
  </w:abstractNum>
  <w:abstractNum w:abstractNumId="14" w15:restartNumberingAfterBreak="0">
    <w:nsid w:val="26775AF8"/>
    <w:multiLevelType w:val="hybridMultilevel"/>
    <w:tmpl w:val="61C076A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99053A"/>
    <w:multiLevelType w:val="hybridMultilevel"/>
    <w:tmpl w:val="6232B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8E613F"/>
    <w:multiLevelType w:val="hybridMultilevel"/>
    <w:tmpl w:val="E348FC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F025D3"/>
    <w:multiLevelType w:val="hybridMultilevel"/>
    <w:tmpl w:val="C0CAC054"/>
    <w:lvl w:ilvl="0" w:tplc="0413000F">
      <w:start w:val="1"/>
      <w:numFmt w:val="decimal"/>
      <w:lvlText w:val="%1."/>
      <w:lvlJc w:val="left"/>
      <w:pPr>
        <w:ind w:left="1492" w:hanging="360"/>
      </w:pPr>
      <w:rPr>
        <w:rFonts w:hint="default"/>
        <w:b w:val="0"/>
        <w:i/>
      </w:rPr>
    </w:lvl>
    <w:lvl w:ilvl="1" w:tplc="04130003" w:tentative="1">
      <w:start w:val="1"/>
      <w:numFmt w:val="bullet"/>
      <w:lvlText w:val="o"/>
      <w:lvlJc w:val="left"/>
      <w:pPr>
        <w:ind w:left="2212" w:hanging="360"/>
      </w:pPr>
      <w:rPr>
        <w:rFonts w:ascii="Courier New" w:hAnsi="Courier New" w:cs="Courier New" w:hint="default"/>
      </w:rPr>
    </w:lvl>
    <w:lvl w:ilvl="2" w:tplc="04130005" w:tentative="1">
      <w:start w:val="1"/>
      <w:numFmt w:val="bullet"/>
      <w:lvlText w:val=""/>
      <w:lvlJc w:val="left"/>
      <w:pPr>
        <w:ind w:left="2932" w:hanging="360"/>
      </w:pPr>
      <w:rPr>
        <w:rFonts w:ascii="Wingdings" w:hAnsi="Wingdings" w:hint="default"/>
      </w:rPr>
    </w:lvl>
    <w:lvl w:ilvl="3" w:tplc="04130001" w:tentative="1">
      <w:start w:val="1"/>
      <w:numFmt w:val="bullet"/>
      <w:lvlText w:val=""/>
      <w:lvlJc w:val="left"/>
      <w:pPr>
        <w:ind w:left="3652" w:hanging="360"/>
      </w:pPr>
      <w:rPr>
        <w:rFonts w:ascii="Symbol" w:hAnsi="Symbol" w:hint="default"/>
      </w:rPr>
    </w:lvl>
    <w:lvl w:ilvl="4" w:tplc="04130003" w:tentative="1">
      <w:start w:val="1"/>
      <w:numFmt w:val="bullet"/>
      <w:lvlText w:val="o"/>
      <w:lvlJc w:val="left"/>
      <w:pPr>
        <w:ind w:left="4372" w:hanging="360"/>
      </w:pPr>
      <w:rPr>
        <w:rFonts w:ascii="Courier New" w:hAnsi="Courier New" w:cs="Courier New" w:hint="default"/>
      </w:rPr>
    </w:lvl>
    <w:lvl w:ilvl="5" w:tplc="04130005" w:tentative="1">
      <w:start w:val="1"/>
      <w:numFmt w:val="bullet"/>
      <w:lvlText w:val=""/>
      <w:lvlJc w:val="left"/>
      <w:pPr>
        <w:ind w:left="5092" w:hanging="360"/>
      </w:pPr>
      <w:rPr>
        <w:rFonts w:ascii="Wingdings" w:hAnsi="Wingdings" w:hint="default"/>
      </w:rPr>
    </w:lvl>
    <w:lvl w:ilvl="6" w:tplc="04130001" w:tentative="1">
      <w:start w:val="1"/>
      <w:numFmt w:val="bullet"/>
      <w:lvlText w:val=""/>
      <w:lvlJc w:val="left"/>
      <w:pPr>
        <w:ind w:left="5812" w:hanging="360"/>
      </w:pPr>
      <w:rPr>
        <w:rFonts w:ascii="Symbol" w:hAnsi="Symbol" w:hint="default"/>
      </w:rPr>
    </w:lvl>
    <w:lvl w:ilvl="7" w:tplc="04130003" w:tentative="1">
      <w:start w:val="1"/>
      <w:numFmt w:val="bullet"/>
      <w:lvlText w:val="o"/>
      <w:lvlJc w:val="left"/>
      <w:pPr>
        <w:ind w:left="6532" w:hanging="360"/>
      </w:pPr>
      <w:rPr>
        <w:rFonts w:ascii="Courier New" w:hAnsi="Courier New" w:cs="Courier New" w:hint="default"/>
      </w:rPr>
    </w:lvl>
    <w:lvl w:ilvl="8" w:tplc="04130005" w:tentative="1">
      <w:start w:val="1"/>
      <w:numFmt w:val="bullet"/>
      <w:lvlText w:val=""/>
      <w:lvlJc w:val="left"/>
      <w:pPr>
        <w:ind w:left="7252" w:hanging="360"/>
      </w:pPr>
      <w:rPr>
        <w:rFonts w:ascii="Wingdings" w:hAnsi="Wingdings" w:hint="default"/>
      </w:rPr>
    </w:lvl>
  </w:abstractNum>
  <w:abstractNum w:abstractNumId="18" w15:restartNumberingAfterBreak="0">
    <w:nsid w:val="367E3EB4"/>
    <w:multiLevelType w:val="hybridMultilevel"/>
    <w:tmpl w:val="75A22568"/>
    <w:lvl w:ilvl="0" w:tplc="04130001">
      <w:start w:val="1"/>
      <w:numFmt w:val="bullet"/>
      <w:lvlText w:val=""/>
      <w:lvlJc w:val="left"/>
      <w:pPr>
        <w:ind w:left="797" w:hanging="360"/>
      </w:pPr>
      <w:rPr>
        <w:rFonts w:ascii="Symbol" w:hAnsi="Symbol" w:hint="default"/>
      </w:rPr>
    </w:lvl>
    <w:lvl w:ilvl="1" w:tplc="04130003" w:tentative="1">
      <w:start w:val="1"/>
      <w:numFmt w:val="bullet"/>
      <w:lvlText w:val="o"/>
      <w:lvlJc w:val="left"/>
      <w:pPr>
        <w:ind w:left="1517" w:hanging="360"/>
      </w:pPr>
      <w:rPr>
        <w:rFonts w:ascii="Courier New" w:hAnsi="Courier New" w:cs="Courier New" w:hint="default"/>
      </w:rPr>
    </w:lvl>
    <w:lvl w:ilvl="2" w:tplc="04130005" w:tentative="1">
      <w:start w:val="1"/>
      <w:numFmt w:val="bullet"/>
      <w:lvlText w:val=""/>
      <w:lvlJc w:val="left"/>
      <w:pPr>
        <w:ind w:left="2237" w:hanging="360"/>
      </w:pPr>
      <w:rPr>
        <w:rFonts w:ascii="Wingdings" w:hAnsi="Wingdings" w:hint="default"/>
      </w:rPr>
    </w:lvl>
    <w:lvl w:ilvl="3" w:tplc="04130001" w:tentative="1">
      <w:start w:val="1"/>
      <w:numFmt w:val="bullet"/>
      <w:lvlText w:val=""/>
      <w:lvlJc w:val="left"/>
      <w:pPr>
        <w:ind w:left="2957" w:hanging="360"/>
      </w:pPr>
      <w:rPr>
        <w:rFonts w:ascii="Symbol" w:hAnsi="Symbol" w:hint="default"/>
      </w:rPr>
    </w:lvl>
    <w:lvl w:ilvl="4" w:tplc="04130003" w:tentative="1">
      <w:start w:val="1"/>
      <w:numFmt w:val="bullet"/>
      <w:lvlText w:val="o"/>
      <w:lvlJc w:val="left"/>
      <w:pPr>
        <w:ind w:left="3677" w:hanging="360"/>
      </w:pPr>
      <w:rPr>
        <w:rFonts w:ascii="Courier New" w:hAnsi="Courier New" w:cs="Courier New" w:hint="default"/>
      </w:rPr>
    </w:lvl>
    <w:lvl w:ilvl="5" w:tplc="04130005" w:tentative="1">
      <w:start w:val="1"/>
      <w:numFmt w:val="bullet"/>
      <w:lvlText w:val=""/>
      <w:lvlJc w:val="left"/>
      <w:pPr>
        <w:ind w:left="4397" w:hanging="360"/>
      </w:pPr>
      <w:rPr>
        <w:rFonts w:ascii="Wingdings" w:hAnsi="Wingdings" w:hint="default"/>
      </w:rPr>
    </w:lvl>
    <w:lvl w:ilvl="6" w:tplc="04130001" w:tentative="1">
      <w:start w:val="1"/>
      <w:numFmt w:val="bullet"/>
      <w:lvlText w:val=""/>
      <w:lvlJc w:val="left"/>
      <w:pPr>
        <w:ind w:left="5117" w:hanging="360"/>
      </w:pPr>
      <w:rPr>
        <w:rFonts w:ascii="Symbol" w:hAnsi="Symbol" w:hint="default"/>
      </w:rPr>
    </w:lvl>
    <w:lvl w:ilvl="7" w:tplc="04130003" w:tentative="1">
      <w:start w:val="1"/>
      <w:numFmt w:val="bullet"/>
      <w:lvlText w:val="o"/>
      <w:lvlJc w:val="left"/>
      <w:pPr>
        <w:ind w:left="5837" w:hanging="360"/>
      </w:pPr>
      <w:rPr>
        <w:rFonts w:ascii="Courier New" w:hAnsi="Courier New" w:cs="Courier New" w:hint="default"/>
      </w:rPr>
    </w:lvl>
    <w:lvl w:ilvl="8" w:tplc="04130005" w:tentative="1">
      <w:start w:val="1"/>
      <w:numFmt w:val="bullet"/>
      <w:lvlText w:val=""/>
      <w:lvlJc w:val="left"/>
      <w:pPr>
        <w:ind w:left="6557" w:hanging="360"/>
      </w:pPr>
      <w:rPr>
        <w:rFonts w:ascii="Wingdings" w:hAnsi="Wingdings" w:hint="default"/>
      </w:rPr>
    </w:lvl>
  </w:abstractNum>
  <w:abstractNum w:abstractNumId="19" w15:restartNumberingAfterBreak="0">
    <w:nsid w:val="3762761D"/>
    <w:multiLevelType w:val="hybridMultilevel"/>
    <w:tmpl w:val="1772C7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8E03513"/>
    <w:multiLevelType w:val="hybridMultilevel"/>
    <w:tmpl w:val="9DAEBDE6"/>
    <w:lvl w:ilvl="0" w:tplc="04130001">
      <w:start w:val="1"/>
      <w:numFmt w:val="bullet"/>
      <w:lvlText w:val=""/>
      <w:lvlJc w:val="left"/>
      <w:pPr>
        <w:ind w:left="797" w:hanging="360"/>
      </w:pPr>
      <w:rPr>
        <w:rFonts w:ascii="Symbol" w:hAnsi="Symbol" w:hint="default"/>
      </w:rPr>
    </w:lvl>
    <w:lvl w:ilvl="1" w:tplc="04130003" w:tentative="1">
      <w:start w:val="1"/>
      <w:numFmt w:val="bullet"/>
      <w:lvlText w:val="o"/>
      <w:lvlJc w:val="left"/>
      <w:pPr>
        <w:ind w:left="1517" w:hanging="360"/>
      </w:pPr>
      <w:rPr>
        <w:rFonts w:ascii="Courier New" w:hAnsi="Courier New" w:cs="Courier New" w:hint="default"/>
      </w:rPr>
    </w:lvl>
    <w:lvl w:ilvl="2" w:tplc="04130005" w:tentative="1">
      <w:start w:val="1"/>
      <w:numFmt w:val="bullet"/>
      <w:lvlText w:val=""/>
      <w:lvlJc w:val="left"/>
      <w:pPr>
        <w:ind w:left="2237" w:hanging="360"/>
      </w:pPr>
      <w:rPr>
        <w:rFonts w:ascii="Wingdings" w:hAnsi="Wingdings" w:hint="default"/>
      </w:rPr>
    </w:lvl>
    <w:lvl w:ilvl="3" w:tplc="04130001" w:tentative="1">
      <w:start w:val="1"/>
      <w:numFmt w:val="bullet"/>
      <w:lvlText w:val=""/>
      <w:lvlJc w:val="left"/>
      <w:pPr>
        <w:ind w:left="2957" w:hanging="360"/>
      </w:pPr>
      <w:rPr>
        <w:rFonts w:ascii="Symbol" w:hAnsi="Symbol" w:hint="default"/>
      </w:rPr>
    </w:lvl>
    <w:lvl w:ilvl="4" w:tplc="04130003" w:tentative="1">
      <w:start w:val="1"/>
      <w:numFmt w:val="bullet"/>
      <w:lvlText w:val="o"/>
      <w:lvlJc w:val="left"/>
      <w:pPr>
        <w:ind w:left="3677" w:hanging="360"/>
      </w:pPr>
      <w:rPr>
        <w:rFonts w:ascii="Courier New" w:hAnsi="Courier New" w:cs="Courier New" w:hint="default"/>
      </w:rPr>
    </w:lvl>
    <w:lvl w:ilvl="5" w:tplc="04130005" w:tentative="1">
      <w:start w:val="1"/>
      <w:numFmt w:val="bullet"/>
      <w:lvlText w:val=""/>
      <w:lvlJc w:val="left"/>
      <w:pPr>
        <w:ind w:left="4397" w:hanging="360"/>
      </w:pPr>
      <w:rPr>
        <w:rFonts w:ascii="Wingdings" w:hAnsi="Wingdings" w:hint="default"/>
      </w:rPr>
    </w:lvl>
    <w:lvl w:ilvl="6" w:tplc="04130001" w:tentative="1">
      <w:start w:val="1"/>
      <w:numFmt w:val="bullet"/>
      <w:lvlText w:val=""/>
      <w:lvlJc w:val="left"/>
      <w:pPr>
        <w:ind w:left="5117" w:hanging="360"/>
      </w:pPr>
      <w:rPr>
        <w:rFonts w:ascii="Symbol" w:hAnsi="Symbol" w:hint="default"/>
      </w:rPr>
    </w:lvl>
    <w:lvl w:ilvl="7" w:tplc="04130003" w:tentative="1">
      <w:start w:val="1"/>
      <w:numFmt w:val="bullet"/>
      <w:lvlText w:val="o"/>
      <w:lvlJc w:val="left"/>
      <w:pPr>
        <w:ind w:left="5837" w:hanging="360"/>
      </w:pPr>
      <w:rPr>
        <w:rFonts w:ascii="Courier New" w:hAnsi="Courier New" w:cs="Courier New" w:hint="default"/>
      </w:rPr>
    </w:lvl>
    <w:lvl w:ilvl="8" w:tplc="04130005" w:tentative="1">
      <w:start w:val="1"/>
      <w:numFmt w:val="bullet"/>
      <w:lvlText w:val=""/>
      <w:lvlJc w:val="left"/>
      <w:pPr>
        <w:ind w:left="6557" w:hanging="360"/>
      </w:pPr>
      <w:rPr>
        <w:rFonts w:ascii="Wingdings" w:hAnsi="Wingdings" w:hint="default"/>
      </w:rPr>
    </w:lvl>
  </w:abstractNum>
  <w:abstractNum w:abstractNumId="21" w15:restartNumberingAfterBreak="0">
    <w:nsid w:val="3C083F55"/>
    <w:multiLevelType w:val="hybridMultilevel"/>
    <w:tmpl w:val="90D49AA6"/>
    <w:lvl w:ilvl="0" w:tplc="DE0E3A5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E2A1E6C"/>
    <w:multiLevelType w:val="multilevel"/>
    <w:tmpl w:val="FF8438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87E4E1C"/>
    <w:multiLevelType w:val="hybridMultilevel"/>
    <w:tmpl w:val="A17220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2E1130"/>
    <w:multiLevelType w:val="multilevel"/>
    <w:tmpl w:val="CD4C5712"/>
    <w:lvl w:ilvl="0">
      <w:start w:val="1"/>
      <w:numFmt w:val="decimal"/>
      <w:pStyle w:val="Kop1"/>
      <w:lvlText w:val="%1."/>
      <w:lvlJc w:val="left"/>
      <w:pPr>
        <w:tabs>
          <w:tab w:val="num" w:pos="737"/>
        </w:tabs>
        <w:ind w:left="737" w:hanging="737"/>
      </w:pPr>
      <w:rPr>
        <w:rFonts w:hint="default"/>
        <w:b/>
        <w:i w:val="0"/>
        <w:sz w:val="36"/>
      </w:rPr>
    </w:lvl>
    <w:lvl w:ilvl="1">
      <w:start w:val="1"/>
      <w:numFmt w:val="decimal"/>
      <w:pStyle w:val="Kop2"/>
      <w:lvlText w:val="%1.%2."/>
      <w:lvlJc w:val="left"/>
      <w:pPr>
        <w:tabs>
          <w:tab w:val="num" w:pos="2949"/>
        </w:tabs>
        <w:ind w:left="2949" w:hanging="964"/>
      </w:pPr>
      <w:rPr>
        <w:rFonts w:hint="default"/>
      </w:rPr>
    </w:lvl>
    <w:lvl w:ilvl="2">
      <w:start w:val="1"/>
      <w:numFmt w:val="decimal"/>
      <w:pStyle w:val="Kop3"/>
      <w:lvlText w:val="%1.%2.%3."/>
      <w:lvlJc w:val="left"/>
      <w:pPr>
        <w:tabs>
          <w:tab w:val="num" w:pos="1390"/>
        </w:tabs>
        <w:ind w:left="1390" w:hanging="964"/>
      </w:pPr>
      <w:rPr>
        <w:rFonts w:hint="default"/>
        <w:color w:val="auto"/>
      </w:rPr>
    </w:lvl>
    <w:lvl w:ilvl="3">
      <w:start w:val="1"/>
      <w:numFmt w:val="decimal"/>
      <w:pStyle w:val="Kop4"/>
      <w:lvlText w:val="%1.%2.%3.%4."/>
      <w:lvlJc w:val="left"/>
      <w:pPr>
        <w:tabs>
          <w:tab w:val="num" w:pos="1440"/>
        </w:tabs>
        <w:ind w:left="907" w:hanging="907"/>
      </w:pPr>
      <w:rPr>
        <w:rFonts w:hint="default"/>
        <w:color w:val="auto"/>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1701"/>
        </w:tabs>
        <w:ind w:left="1701" w:hanging="1701"/>
      </w:pPr>
      <w:rPr>
        <w:rFonts w:hint="default"/>
      </w:rPr>
    </w:lvl>
  </w:abstractNum>
  <w:abstractNum w:abstractNumId="25" w15:restartNumberingAfterBreak="0">
    <w:nsid w:val="5104404E"/>
    <w:multiLevelType w:val="hybridMultilevel"/>
    <w:tmpl w:val="2C529EDC"/>
    <w:lvl w:ilvl="0" w:tplc="04130017">
      <w:start w:val="1"/>
      <w:numFmt w:val="lowerLetter"/>
      <w:lvlText w:val="%1)"/>
      <w:lvlJc w:val="left"/>
      <w:pPr>
        <w:ind w:left="643" w:hanging="360"/>
      </w:p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26" w15:restartNumberingAfterBreak="0">
    <w:nsid w:val="5268366A"/>
    <w:multiLevelType w:val="hybridMultilevel"/>
    <w:tmpl w:val="715062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490682C"/>
    <w:multiLevelType w:val="hybridMultilevel"/>
    <w:tmpl w:val="575029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56C565E"/>
    <w:multiLevelType w:val="hybridMultilevel"/>
    <w:tmpl w:val="273C6F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57A33E5D"/>
    <w:multiLevelType w:val="hybridMultilevel"/>
    <w:tmpl w:val="1A1621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99F7B47"/>
    <w:multiLevelType w:val="hybridMultilevel"/>
    <w:tmpl w:val="26F049A8"/>
    <w:lvl w:ilvl="0" w:tplc="0284BB30">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CDA5E9A"/>
    <w:multiLevelType w:val="hybridMultilevel"/>
    <w:tmpl w:val="E8465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E4C5D3A"/>
    <w:multiLevelType w:val="hybridMultilevel"/>
    <w:tmpl w:val="7DDE1ADE"/>
    <w:lvl w:ilvl="0" w:tplc="04130019">
      <w:start w:val="1"/>
      <w:numFmt w:val="lowerLetter"/>
      <w:lvlText w:val="%1."/>
      <w:lvlJc w:val="left"/>
      <w:pPr>
        <w:tabs>
          <w:tab w:val="num" w:pos="643"/>
        </w:tabs>
        <w:ind w:left="643" w:hanging="360"/>
      </w:pPr>
      <w:rPr>
        <w:rFonts w:hint="default"/>
      </w:rPr>
    </w:lvl>
    <w:lvl w:ilvl="1" w:tplc="04130003" w:tentative="1">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33" w15:restartNumberingAfterBreak="0">
    <w:nsid w:val="64393D94"/>
    <w:multiLevelType w:val="singleLevel"/>
    <w:tmpl w:val="CC3EF08C"/>
    <w:lvl w:ilvl="0">
      <w:start w:val="1"/>
      <w:numFmt w:val="decimal"/>
      <w:lvlText w:val="%1."/>
      <w:lvlJc w:val="left"/>
      <w:pPr>
        <w:tabs>
          <w:tab w:val="num" w:pos="425"/>
        </w:tabs>
        <w:ind w:left="425" w:hanging="425"/>
      </w:pPr>
      <w:rPr>
        <w:rFonts w:ascii="Arial" w:hAnsi="Arial" w:hint="default"/>
      </w:rPr>
    </w:lvl>
  </w:abstractNum>
  <w:abstractNum w:abstractNumId="34" w15:restartNumberingAfterBreak="0">
    <w:nsid w:val="67C967E8"/>
    <w:multiLevelType w:val="hybridMultilevel"/>
    <w:tmpl w:val="078CC57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5" w15:restartNumberingAfterBreak="0">
    <w:nsid w:val="69B33499"/>
    <w:multiLevelType w:val="hybridMultilevel"/>
    <w:tmpl w:val="10944CE0"/>
    <w:lvl w:ilvl="0" w:tplc="CE227060">
      <w:start w:val="1"/>
      <w:numFmt w:val="decimal"/>
      <w:lvlText w:val="%1."/>
      <w:lvlJc w:val="left"/>
      <w:pPr>
        <w:ind w:left="360" w:hanging="360"/>
      </w:pPr>
      <w:rPr>
        <w:rFonts w:hint="default"/>
      </w:rPr>
    </w:lvl>
    <w:lvl w:ilvl="1" w:tplc="A0F8B2E4">
      <w:start w:val="1"/>
      <w:numFmt w:val="lowerLetter"/>
      <w:lvlText w:val="%2."/>
      <w:lvlJc w:val="left"/>
      <w:pPr>
        <w:ind w:left="1440" w:hanging="360"/>
      </w:pPr>
    </w:lvl>
    <w:lvl w:ilvl="2" w:tplc="7B18D2AA" w:tentative="1">
      <w:start w:val="1"/>
      <w:numFmt w:val="lowerRoman"/>
      <w:lvlText w:val="%3."/>
      <w:lvlJc w:val="right"/>
      <w:pPr>
        <w:ind w:left="2160" w:hanging="180"/>
      </w:pPr>
    </w:lvl>
    <w:lvl w:ilvl="3" w:tplc="570600C4" w:tentative="1">
      <w:start w:val="1"/>
      <w:numFmt w:val="decimal"/>
      <w:lvlText w:val="%4."/>
      <w:lvlJc w:val="left"/>
      <w:pPr>
        <w:ind w:left="2880" w:hanging="360"/>
      </w:pPr>
    </w:lvl>
    <w:lvl w:ilvl="4" w:tplc="D5CA2562" w:tentative="1">
      <w:start w:val="1"/>
      <w:numFmt w:val="lowerLetter"/>
      <w:lvlText w:val="%5."/>
      <w:lvlJc w:val="left"/>
      <w:pPr>
        <w:ind w:left="3600" w:hanging="360"/>
      </w:pPr>
    </w:lvl>
    <w:lvl w:ilvl="5" w:tplc="8EE6AE82" w:tentative="1">
      <w:start w:val="1"/>
      <w:numFmt w:val="lowerRoman"/>
      <w:lvlText w:val="%6."/>
      <w:lvlJc w:val="right"/>
      <w:pPr>
        <w:ind w:left="4320" w:hanging="180"/>
      </w:pPr>
    </w:lvl>
    <w:lvl w:ilvl="6" w:tplc="2A709096" w:tentative="1">
      <w:start w:val="1"/>
      <w:numFmt w:val="decimal"/>
      <w:lvlText w:val="%7."/>
      <w:lvlJc w:val="left"/>
      <w:pPr>
        <w:ind w:left="5040" w:hanging="360"/>
      </w:pPr>
    </w:lvl>
    <w:lvl w:ilvl="7" w:tplc="4EB01F0C" w:tentative="1">
      <w:start w:val="1"/>
      <w:numFmt w:val="lowerLetter"/>
      <w:lvlText w:val="%8."/>
      <w:lvlJc w:val="left"/>
      <w:pPr>
        <w:ind w:left="5760" w:hanging="360"/>
      </w:pPr>
    </w:lvl>
    <w:lvl w:ilvl="8" w:tplc="7890C746" w:tentative="1">
      <w:start w:val="1"/>
      <w:numFmt w:val="lowerRoman"/>
      <w:lvlText w:val="%9."/>
      <w:lvlJc w:val="right"/>
      <w:pPr>
        <w:ind w:left="6480" w:hanging="180"/>
      </w:pPr>
    </w:lvl>
  </w:abstractNum>
  <w:abstractNum w:abstractNumId="36" w15:restartNumberingAfterBreak="0">
    <w:nsid w:val="6AF466DE"/>
    <w:multiLevelType w:val="hybridMultilevel"/>
    <w:tmpl w:val="205E1F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BDD42C1"/>
    <w:multiLevelType w:val="hybridMultilevel"/>
    <w:tmpl w:val="6BBC65F2"/>
    <w:lvl w:ilvl="0" w:tplc="77744180">
      <w:start w:val="1"/>
      <w:numFmt w:val="lowerLetter"/>
      <w:lvlText w:val="%1."/>
      <w:lvlJc w:val="left"/>
      <w:pPr>
        <w:ind w:left="156" w:hanging="360"/>
      </w:pPr>
      <w:rPr>
        <w:color w:val="auto"/>
      </w:rPr>
    </w:lvl>
    <w:lvl w:ilvl="1" w:tplc="0413000F">
      <w:start w:val="1"/>
      <w:numFmt w:val="decimal"/>
      <w:lvlText w:val="%2."/>
      <w:lvlJc w:val="left"/>
      <w:pPr>
        <w:ind w:left="876" w:hanging="360"/>
      </w:pPr>
      <w:rPr>
        <w:rFonts w:hint="default"/>
        <w:b w:val="0"/>
        <w:i/>
      </w:rPr>
    </w:lvl>
    <w:lvl w:ilvl="2" w:tplc="36608334" w:tentative="1">
      <w:start w:val="1"/>
      <w:numFmt w:val="lowerRoman"/>
      <w:lvlText w:val="%3."/>
      <w:lvlJc w:val="right"/>
      <w:pPr>
        <w:ind w:left="1596" w:hanging="180"/>
      </w:pPr>
    </w:lvl>
    <w:lvl w:ilvl="3" w:tplc="C6A66FF4" w:tentative="1">
      <w:start w:val="1"/>
      <w:numFmt w:val="decimal"/>
      <w:lvlText w:val="%4."/>
      <w:lvlJc w:val="left"/>
      <w:pPr>
        <w:ind w:left="2316" w:hanging="360"/>
      </w:pPr>
    </w:lvl>
    <w:lvl w:ilvl="4" w:tplc="6A40927E" w:tentative="1">
      <w:start w:val="1"/>
      <w:numFmt w:val="lowerLetter"/>
      <w:lvlText w:val="%5."/>
      <w:lvlJc w:val="left"/>
      <w:pPr>
        <w:ind w:left="3036" w:hanging="360"/>
      </w:pPr>
    </w:lvl>
    <w:lvl w:ilvl="5" w:tplc="6C58D0C6" w:tentative="1">
      <w:start w:val="1"/>
      <w:numFmt w:val="lowerRoman"/>
      <w:lvlText w:val="%6."/>
      <w:lvlJc w:val="right"/>
      <w:pPr>
        <w:ind w:left="3756" w:hanging="180"/>
      </w:pPr>
    </w:lvl>
    <w:lvl w:ilvl="6" w:tplc="DB8035FA" w:tentative="1">
      <w:start w:val="1"/>
      <w:numFmt w:val="decimal"/>
      <w:lvlText w:val="%7."/>
      <w:lvlJc w:val="left"/>
      <w:pPr>
        <w:ind w:left="4476" w:hanging="360"/>
      </w:pPr>
    </w:lvl>
    <w:lvl w:ilvl="7" w:tplc="357E718C" w:tentative="1">
      <w:start w:val="1"/>
      <w:numFmt w:val="lowerLetter"/>
      <w:lvlText w:val="%8."/>
      <w:lvlJc w:val="left"/>
      <w:pPr>
        <w:ind w:left="5196" w:hanging="360"/>
      </w:pPr>
    </w:lvl>
    <w:lvl w:ilvl="8" w:tplc="74CADDB6" w:tentative="1">
      <w:start w:val="1"/>
      <w:numFmt w:val="lowerRoman"/>
      <w:lvlText w:val="%9."/>
      <w:lvlJc w:val="right"/>
      <w:pPr>
        <w:ind w:left="5916" w:hanging="180"/>
      </w:pPr>
    </w:lvl>
  </w:abstractNum>
  <w:abstractNum w:abstractNumId="38" w15:restartNumberingAfterBreak="0">
    <w:nsid w:val="6CA07D9C"/>
    <w:multiLevelType w:val="multilevel"/>
    <w:tmpl w:val="7700E0FE"/>
    <w:lvl w:ilvl="0">
      <w:start w:val="1"/>
      <w:numFmt w:val="lowerLetter"/>
      <w:lvlText w:val="%1"/>
      <w:lvlJc w:val="left"/>
      <w:pPr>
        <w:tabs>
          <w:tab w:val="num" w:pos="360"/>
        </w:tabs>
        <w:ind w:left="360" w:hanging="360"/>
      </w:pPr>
      <w:rPr>
        <w:rFonts w:cs="Times New Roman" w:hint="default"/>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6E632BA6"/>
    <w:multiLevelType w:val="hybridMultilevel"/>
    <w:tmpl w:val="974EF3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6643470"/>
    <w:multiLevelType w:val="hybridMultilevel"/>
    <w:tmpl w:val="F66407C4"/>
    <w:lvl w:ilvl="0" w:tplc="04130001">
      <w:start w:val="1"/>
      <w:numFmt w:val="bullet"/>
      <w:lvlText w:val=""/>
      <w:lvlJc w:val="left"/>
      <w:pPr>
        <w:ind w:left="797" w:hanging="360"/>
      </w:pPr>
      <w:rPr>
        <w:rFonts w:ascii="Symbol" w:hAnsi="Symbol" w:hint="default"/>
      </w:rPr>
    </w:lvl>
    <w:lvl w:ilvl="1" w:tplc="04130003" w:tentative="1">
      <w:start w:val="1"/>
      <w:numFmt w:val="bullet"/>
      <w:lvlText w:val="o"/>
      <w:lvlJc w:val="left"/>
      <w:pPr>
        <w:ind w:left="1517" w:hanging="360"/>
      </w:pPr>
      <w:rPr>
        <w:rFonts w:ascii="Courier New" w:hAnsi="Courier New" w:cs="Courier New" w:hint="default"/>
      </w:rPr>
    </w:lvl>
    <w:lvl w:ilvl="2" w:tplc="04130005" w:tentative="1">
      <w:start w:val="1"/>
      <w:numFmt w:val="bullet"/>
      <w:lvlText w:val=""/>
      <w:lvlJc w:val="left"/>
      <w:pPr>
        <w:ind w:left="2237" w:hanging="360"/>
      </w:pPr>
      <w:rPr>
        <w:rFonts w:ascii="Wingdings" w:hAnsi="Wingdings" w:hint="default"/>
      </w:rPr>
    </w:lvl>
    <w:lvl w:ilvl="3" w:tplc="04130001" w:tentative="1">
      <w:start w:val="1"/>
      <w:numFmt w:val="bullet"/>
      <w:lvlText w:val=""/>
      <w:lvlJc w:val="left"/>
      <w:pPr>
        <w:ind w:left="2957" w:hanging="360"/>
      </w:pPr>
      <w:rPr>
        <w:rFonts w:ascii="Symbol" w:hAnsi="Symbol" w:hint="default"/>
      </w:rPr>
    </w:lvl>
    <w:lvl w:ilvl="4" w:tplc="04130003" w:tentative="1">
      <w:start w:val="1"/>
      <w:numFmt w:val="bullet"/>
      <w:lvlText w:val="o"/>
      <w:lvlJc w:val="left"/>
      <w:pPr>
        <w:ind w:left="3677" w:hanging="360"/>
      </w:pPr>
      <w:rPr>
        <w:rFonts w:ascii="Courier New" w:hAnsi="Courier New" w:cs="Courier New" w:hint="default"/>
      </w:rPr>
    </w:lvl>
    <w:lvl w:ilvl="5" w:tplc="04130005" w:tentative="1">
      <w:start w:val="1"/>
      <w:numFmt w:val="bullet"/>
      <w:lvlText w:val=""/>
      <w:lvlJc w:val="left"/>
      <w:pPr>
        <w:ind w:left="4397" w:hanging="360"/>
      </w:pPr>
      <w:rPr>
        <w:rFonts w:ascii="Wingdings" w:hAnsi="Wingdings" w:hint="default"/>
      </w:rPr>
    </w:lvl>
    <w:lvl w:ilvl="6" w:tplc="04130001" w:tentative="1">
      <w:start w:val="1"/>
      <w:numFmt w:val="bullet"/>
      <w:lvlText w:val=""/>
      <w:lvlJc w:val="left"/>
      <w:pPr>
        <w:ind w:left="5117" w:hanging="360"/>
      </w:pPr>
      <w:rPr>
        <w:rFonts w:ascii="Symbol" w:hAnsi="Symbol" w:hint="default"/>
      </w:rPr>
    </w:lvl>
    <w:lvl w:ilvl="7" w:tplc="04130003" w:tentative="1">
      <w:start w:val="1"/>
      <w:numFmt w:val="bullet"/>
      <w:lvlText w:val="o"/>
      <w:lvlJc w:val="left"/>
      <w:pPr>
        <w:ind w:left="5837" w:hanging="360"/>
      </w:pPr>
      <w:rPr>
        <w:rFonts w:ascii="Courier New" w:hAnsi="Courier New" w:cs="Courier New" w:hint="default"/>
      </w:rPr>
    </w:lvl>
    <w:lvl w:ilvl="8" w:tplc="04130005" w:tentative="1">
      <w:start w:val="1"/>
      <w:numFmt w:val="bullet"/>
      <w:lvlText w:val=""/>
      <w:lvlJc w:val="left"/>
      <w:pPr>
        <w:ind w:left="6557" w:hanging="360"/>
      </w:pPr>
      <w:rPr>
        <w:rFonts w:ascii="Wingdings" w:hAnsi="Wingdings" w:hint="default"/>
      </w:rPr>
    </w:lvl>
  </w:abstractNum>
  <w:num w:numId="1">
    <w:abstractNumId w:val="33"/>
  </w:num>
  <w:num w:numId="2">
    <w:abstractNumId w:val="13"/>
  </w:num>
  <w:num w:numId="3">
    <w:abstractNumId w:val="24"/>
  </w:num>
  <w:num w:numId="4">
    <w:abstractNumId w:val="32"/>
  </w:num>
  <w:num w:numId="5">
    <w:abstractNumId w:val="7"/>
  </w:num>
  <w:num w:numId="6">
    <w:abstractNumId w:val="11"/>
  </w:num>
  <w:num w:numId="7">
    <w:abstractNumId w:val="37"/>
  </w:num>
  <w:num w:numId="8">
    <w:abstractNumId w:val="30"/>
  </w:num>
  <w:num w:numId="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7"/>
  </w:num>
  <w:num w:numId="12">
    <w:abstractNumId w:val="25"/>
  </w:num>
  <w:num w:numId="13">
    <w:abstractNumId w:val="2"/>
  </w:num>
  <w:num w:numId="14">
    <w:abstractNumId w:val="27"/>
  </w:num>
  <w:num w:numId="15">
    <w:abstractNumId w:val="36"/>
  </w:num>
  <w:num w:numId="16">
    <w:abstractNumId w:val="16"/>
  </w:num>
  <w:num w:numId="17">
    <w:abstractNumId w:val="10"/>
  </w:num>
  <w:num w:numId="18">
    <w:abstractNumId w:val="15"/>
  </w:num>
  <w:num w:numId="19">
    <w:abstractNumId w:val="22"/>
  </w:num>
  <w:num w:numId="20">
    <w:abstractNumId w:val="4"/>
  </w:num>
  <w:num w:numId="21">
    <w:abstractNumId w:val="12"/>
  </w:num>
  <w:num w:numId="22">
    <w:abstractNumId w:val="20"/>
  </w:num>
  <w:num w:numId="23">
    <w:abstractNumId w:val="40"/>
  </w:num>
  <w:num w:numId="24">
    <w:abstractNumId w:val="18"/>
  </w:num>
  <w:num w:numId="25">
    <w:abstractNumId w:val="19"/>
  </w:num>
  <w:num w:numId="26">
    <w:abstractNumId w:val="38"/>
  </w:num>
  <w:num w:numId="27">
    <w:abstractNumId w:val="31"/>
  </w:num>
  <w:num w:numId="28">
    <w:abstractNumId w:val="0"/>
  </w:num>
  <w:num w:numId="29">
    <w:abstractNumId w:val="29"/>
  </w:num>
  <w:num w:numId="30">
    <w:abstractNumId w:val="6"/>
  </w:num>
  <w:num w:numId="31">
    <w:abstractNumId w:val="8"/>
  </w:num>
  <w:num w:numId="32">
    <w:abstractNumId w:val="1"/>
  </w:num>
  <w:num w:numId="33">
    <w:abstractNumId w:val="39"/>
  </w:num>
  <w:num w:numId="34">
    <w:abstractNumId w:val="5"/>
  </w:num>
  <w:num w:numId="35">
    <w:abstractNumId w:val="14"/>
  </w:num>
  <w:num w:numId="36">
    <w:abstractNumId w:val="35"/>
  </w:num>
  <w:num w:numId="37">
    <w:abstractNumId w:val="9"/>
  </w:num>
  <w:num w:numId="38">
    <w:abstractNumId w:val="23"/>
  </w:num>
  <w:num w:numId="39">
    <w:abstractNumId w:val="9"/>
  </w:num>
  <w:num w:numId="40">
    <w:abstractNumId w:val="28"/>
  </w:num>
  <w:num w:numId="41">
    <w:abstractNumId w:val="21"/>
  </w:num>
  <w:num w:numId="42">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283"/>
  <w:hyphenationZone w:val="140"/>
  <w:drawingGridHorizontalSpacing w:val="100"/>
  <w:drawingGridVerticalSpacing w:val="136"/>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950"/>
    <w:rsid w:val="0000205A"/>
    <w:rsid w:val="0000239D"/>
    <w:rsid w:val="00004611"/>
    <w:rsid w:val="00005B87"/>
    <w:rsid w:val="00005E02"/>
    <w:rsid w:val="00006FAF"/>
    <w:rsid w:val="000077A9"/>
    <w:rsid w:val="0000783B"/>
    <w:rsid w:val="00013743"/>
    <w:rsid w:val="00014710"/>
    <w:rsid w:val="00015075"/>
    <w:rsid w:val="000161A0"/>
    <w:rsid w:val="000163D1"/>
    <w:rsid w:val="00016D63"/>
    <w:rsid w:val="000178C7"/>
    <w:rsid w:val="00020543"/>
    <w:rsid w:val="00023CF3"/>
    <w:rsid w:val="00024541"/>
    <w:rsid w:val="00026C8A"/>
    <w:rsid w:val="00026DBE"/>
    <w:rsid w:val="0002790A"/>
    <w:rsid w:val="000306FB"/>
    <w:rsid w:val="0003142E"/>
    <w:rsid w:val="00031EF3"/>
    <w:rsid w:val="00034A8C"/>
    <w:rsid w:val="00037710"/>
    <w:rsid w:val="0004006B"/>
    <w:rsid w:val="00040264"/>
    <w:rsid w:val="000408B7"/>
    <w:rsid w:val="00040D68"/>
    <w:rsid w:val="0004104F"/>
    <w:rsid w:val="000435CE"/>
    <w:rsid w:val="000437E9"/>
    <w:rsid w:val="000447F0"/>
    <w:rsid w:val="00045AB1"/>
    <w:rsid w:val="00045FE7"/>
    <w:rsid w:val="000470F8"/>
    <w:rsid w:val="00047378"/>
    <w:rsid w:val="00047941"/>
    <w:rsid w:val="00050763"/>
    <w:rsid w:val="00051ACA"/>
    <w:rsid w:val="00051E33"/>
    <w:rsid w:val="00052FEE"/>
    <w:rsid w:val="00055631"/>
    <w:rsid w:val="000566A9"/>
    <w:rsid w:val="00057A2E"/>
    <w:rsid w:val="00057C55"/>
    <w:rsid w:val="00057CEE"/>
    <w:rsid w:val="00057D64"/>
    <w:rsid w:val="00057F0E"/>
    <w:rsid w:val="00060EB2"/>
    <w:rsid w:val="00061D9B"/>
    <w:rsid w:val="00062125"/>
    <w:rsid w:val="000622E2"/>
    <w:rsid w:val="0006380D"/>
    <w:rsid w:val="00063B91"/>
    <w:rsid w:val="0006532E"/>
    <w:rsid w:val="0006539F"/>
    <w:rsid w:val="00065AFA"/>
    <w:rsid w:val="000661EC"/>
    <w:rsid w:val="00066440"/>
    <w:rsid w:val="000665BB"/>
    <w:rsid w:val="00073091"/>
    <w:rsid w:val="00073201"/>
    <w:rsid w:val="0007594A"/>
    <w:rsid w:val="00075D30"/>
    <w:rsid w:val="00076236"/>
    <w:rsid w:val="0008174B"/>
    <w:rsid w:val="00082E83"/>
    <w:rsid w:val="00082FC5"/>
    <w:rsid w:val="00084687"/>
    <w:rsid w:val="0008485C"/>
    <w:rsid w:val="00085070"/>
    <w:rsid w:val="00085952"/>
    <w:rsid w:val="0008596F"/>
    <w:rsid w:val="000861D6"/>
    <w:rsid w:val="00090219"/>
    <w:rsid w:val="000924AB"/>
    <w:rsid w:val="000933D7"/>
    <w:rsid w:val="000950DE"/>
    <w:rsid w:val="00095D08"/>
    <w:rsid w:val="000971CA"/>
    <w:rsid w:val="00097F70"/>
    <w:rsid w:val="000A04B6"/>
    <w:rsid w:val="000A093D"/>
    <w:rsid w:val="000A13F9"/>
    <w:rsid w:val="000A171C"/>
    <w:rsid w:val="000A18F2"/>
    <w:rsid w:val="000A2789"/>
    <w:rsid w:val="000A43E8"/>
    <w:rsid w:val="000A5220"/>
    <w:rsid w:val="000A5524"/>
    <w:rsid w:val="000A5D40"/>
    <w:rsid w:val="000A7170"/>
    <w:rsid w:val="000B0055"/>
    <w:rsid w:val="000B0877"/>
    <w:rsid w:val="000B1CE1"/>
    <w:rsid w:val="000B5ADA"/>
    <w:rsid w:val="000B73D7"/>
    <w:rsid w:val="000B7DE3"/>
    <w:rsid w:val="000C13C2"/>
    <w:rsid w:val="000C38BA"/>
    <w:rsid w:val="000C3E57"/>
    <w:rsid w:val="000C480A"/>
    <w:rsid w:val="000C6C75"/>
    <w:rsid w:val="000D0290"/>
    <w:rsid w:val="000D0A4C"/>
    <w:rsid w:val="000D209C"/>
    <w:rsid w:val="000D5127"/>
    <w:rsid w:val="000D575F"/>
    <w:rsid w:val="000D5863"/>
    <w:rsid w:val="000D6EA0"/>
    <w:rsid w:val="000E03ED"/>
    <w:rsid w:val="000E1FB4"/>
    <w:rsid w:val="000E2264"/>
    <w:rsid w:val="000E5B32"/>
    <w:rsid w:val="000E7C6B"/>
    <w:rsid w:val="000F0BDB"/>
    <w:rsid w:val="000F2AA0"/>
    <w:rsid w:val="000F7226"/>
    <w:rsid w:val="000F76E6"/>
    <w:rsid w:val="00101E85"/>
    <w:rsid w:val="00105550"/>
    <w:rsid w:val="00110163"/>
    <w:rsid w:val="00114AAA"/>
    <w:rsid w:val="00114AF4"/>
    <w:rsid w:val="00116602"/>
    <w:rsid w:val="00116622"/>
    <w:rsid w:val="00120D41"/>
    <w:rsid w:val="00122AB2"/>
    <w:rsid w:val="001232F9"/>
    <w:rsid w:val="00123429"/>
    <w:rsid w:val="00123E03"/>
    <w:rsid w:val="00123F32"/>
    <w:rsid w:val="0013088A"/>
    <w:rsid w:val="00131567"/>
    <w:rsid w:val="00131CC3"/>
    <w:rsid w:val="00131E67"/>
    <w:rsid w:val="001334DF"/>
    <w:rsid w:val="00133E0D"/>
    <w:rsid w:val="00134A46"/>
    <w:rsid w:val="00136254"/>
    <w:rsid w:val="001375E9"/>
    <w:rsid w:val="00137BE3"/>
    <w:rsid w:val="00137FCA"/>
    <w:rsid w:val="00143D96"/>
    <w:rsid w:val="00144B19"/>
    <w:rsid w:val="001452B0"/>
    <w:rsid w:val="0015096A"/>
    <w:rsid w:val="00151364"/>
    <w:rsid w:val="001519DC"/>
    <w:rsid w:val="00151BCC"/>
    <w:rsid w:val="0015300B"/>
    <w:rsid w:val="00154DED"/>
    <w:rsid w:val="0015592F"/>
    <w:rsid w:val="0015765D"/>
    <w:rsid w:val="00160B5D"/>
    <w:rsid w:val="00160C4B"/>
    <w:rsid w:val="001625C4"/>
    <w:rsid w:val="00163950"/>
    <w:rsid w:val="00163AE7"/>
    <w:rsid w:val="0016599A"/>
    <w:rsid w:val="0016664F"/>
    <w:rsid w:val="00167338"/>
    <w:rsid w:val="00167F7A"/>
    <w:rsid w:val="00170C90"/>
    <w:rsid w:val="00170EB7"/>
    <w:rsid w:val="00171AA9"/>
    <w:rsid w:val="00172583"/>
    <w:rsid w:val="00172857"/>
    <w:rsid w:val="00172AAC"/>
    <w:rsid w:val="0017303C"/>
    <w:rsid w:val="00175FE6"/>
    <w:rsid w:val="00177E3E"/>
    <w:rsid w:val="001807D8"/>
    <w:rsid w:val="001814A9"/>
    <w:rsid w:val="00183080"/>
    <w:rsid w:val="001836B4"/>
    <w:rsid w:val="00185688"/>
    <w:rsid w:val="00185CAD"/>
    <w:rsid w:val="00185E1C"/>
    <w:rsid w:val="00191620"/>
    <w:rsid w:val="00192E83"/>
    <w:rsid w:val="00194044"/>
    <w:rsid w:val="001A0A3E"/>
    <w:rsid w:val="001A12FB"/>
    <w:rsid w:val="001A30B1"/>
    <w:rsid w:val="001A41DD"/>
    <w:rsid w:val="001A4C60"/>
    <w:rsid w:val="001A4EC3"/>
    <w:rsid w:val="001A568E"/>
    <w:rsid w:val="001A5D16"/>
    <w:rsid w:val="001B1EDC"/>
    <w:rsid w:val="001B2511"/>
    <w:rsid w:val="001B3519"/>
    <w:rsid w:val="001B4F91"/>
    <w:rsid w:val="001B5F45"/>
    <w:rsid w:val="001B699B"/>
    <w:rsid w:val="001B6C67"/>
    <w:rsid w:val="001C027C"/>
    <w:rsid w:val="001C33F9"/>
    <w:rsid w:val="001C5E88"/>
    <w:rsid w:val="001C603F"/>
    <w:rsid w:val="001C697D"/>
    <w:rsid w:val="001C7D46"/>
    <w:rsid w:val="001D1E4D"/>
    <w:rsid w:val="001D1F46"/>
    <w:rsid w:val="001D32AD"/>
    <w:rsid w:val="001D3889"/>
    <w:rsid w:val="001D548B"/>
    <w:rsid w:val="001D5D4A"/>
    <w:rsid w:val="001E08AA"/>
    <w:rsid w:val="001E166F"/>
    <w:rsid w:val="001E25AB"/>
    <w:rsid w:val="001E3B55"/>
    <w:rsid w:val="001E4913"/>
    <w:rsid w:val="001E7FAE"/>
    <w:rsid w:val="001F00DA"/>
    <w:rsid w:val="001F012E"/>
    <w:rsid w:val="001F03C2"/>
    <w:rsid w:val="001F1DA3"/>
    <w:rsid w:val="001F33D6"/>
    <w:rsid w:val="001F34A6"/>
    <w:rsid w:val="001F384E"/>
    <w:rsid w:val="001F399A"/>
    <w:rsid w:val="001F4D7E"/>
    <w:rsid w:val="001F64F5"/>
    <w:rsid w:val="00200BD0"/>
    <w:rsid w:val="00203380"/>
    <w:rsid w:val="0021349C"/>
    <w:rsid w:val="0021487C"/>
    <w:rsid w:val="00214A0A"/>
    <w:rsid w:val="00214C64"/>
    <w:rsid w:val="0021503A"/>
    <w:rsid w:val="00215E69"/>
    <w:rsid w:val="00215F7C"/>
    <w:rsid w:val="002174EB"/>
    <w:rsid w:val="002225E1"/>
    <w:rsid w:val="002226E8"/>
    <w:rsid w:val="00224B52"/>
    <w:rsid w:val="00224CF0"/>
    <w:rsid w:val="002265C1"/>
    <w:rsid w:val="00227526"/>
    <w:rsid w:val="00227729"/>
    <w:rsid w:val="00230927"/>
    <w:rsid w:val="00230B61"/>
    <w:rsid w:val="00233491"/>
    <w:rsid w:val="00234053"/>
    <w:rsid w:val="002347A6"/>
    <w:rsid w:val="00234E50"/>
    <w:rsid w:val="00235599"/>
    <w:rsid w:val="00235DE4"/>
    <w:rsid w:val="002362E7"/>
    <w:rsid w:val="00236D3E"/>
    <w:rsid w:val="00236F7A"/>
    <w:rsid w:val="00242B8B"/>
    <w:rsid w:val="00242F1B"/>
    <w:rsid w:val="00245A08"/>
    <w:rsid w:val="00245E6A"/>
    <w:rsid w:val="00247424"/>
    <w:rsid w:val="002502F6"/>
    <w:rsid w:val="00251ECB"/>
    <w:rsid w:val="002534C6"/>
    <w:rsid w:val="002537AA"/>
    <w:rsid w:val="00253866"/>
    <w:rsid w:val="00255275"/>
    <w:rsid w:val="00255C82"/>
    <w:rsid w:val="00260A47"/>
    <w:rsid w:val="00260D9E"/>
    <w:rsid w:val="00261568"/>
    <w:rsid w:val="0026234B"/>
    <w:rsid w:val="00262A7F"/>
    <w:rsid w:val="00266411"/>
    <w:rsid w:val="00266840"/>
    <w:rsid w:val="00266DAC"/>
    <w:rsid w:val="00267A5B"/>
    <w:rsid w:val="00271C8F"/>
    <w:rsid w:val="002733C3"/>
    <w:rsid w:val="00274B5F"/>
    <w:rsid w:val="002808CE"/>
    <w:rsid w:val="002820D1"/>
    <w:rsid w:val="002829E7"/>
    <w:rsid w:val="00282D3F"/>
    <w:rsid w:val="0028356F"/>
    <w:rsid w:val="00283FA3"/>
    <w:rsid w:val="00284047"/>
    <w:rsid w:val="00285A4C"/>
    <w:rsid w:val="00286A28"/>
    <w:rsid w:val="00291E68"/>
    <w:rsid w:val="00293905"/>
    <w:rsid w:val="002950F7"/>
    <w:rsid w:val="00295544"/>
    <w:rsid w:val="002977BB"/>
    <w:rsid w:val="002A0960"/>
    <w:rsid w:val="002A0E62"/>
    <w:rsid w:val="002A1DBA"/>
    <w:rsid w:val="002A33BE"/>
    <w:rsid w:val="002A4862"/>
    <w:rsid w:val="002A554C"/>
    <w:rsid w:val="002A6679"/>
    <w:rsid w:val="002A71E8"/>
    <w:rsid w:val="002A725F"/>
    <w:rsid w:val="002A7F83"/>
    <w:rsid w:val="002B0C81"/>
    <w:rsid w:val="002B1D00"/>
    <w:rsid w:val="002B2C6E"/>
    <w:rsid w:val="002B313C"/>
    <w:rsid w:val="002B31B8"/>
    <w:rsid w:val="002B5C41"/>
    <w:rsid w:val="002B7873"/>
    <w:rsid w:val="002C0641"/>
    <w:rsid w:val="002C08B6"/>
    <w:rsid w:val="002C0C30"/>
    <w:rsid w:val="002C3189"/>
    <w:rsid w:val="002C3882"/>
    <w:rsid w:val="002C4B52"/>
    <w:rsid w:val="002C4D97"/>
    <w:rsid w:val="002C4DD0"/>
    <w:rsid w:val="002C64D5"/>
    <w:rsid w:val="002C6DF8"/>
    <w:rsid w:val="002C7589"/>
    <w:rsid w:val="002D2464"/>
    <w:rsid w:val="002D33BE"/>
    <w:rsid w:val="002D427C"/>
    <w:rsid w:val="002D48B4"/>
    <w:rsid w:val="002D4F1D"/>
    <w:rsid w:val="002D4FA5"/>
    <w:rsid w:val="002D5CDD"/>
    <w:rsid w:val="002E0000"/>
    <w:rsid w:val="002E0302"/>
    <w:rsid w:val="002E1886"/>
    <w:rsid w:val="002E2BC6"/>
    <w:rsid w:val="002E34F3"/>
    <w:rsid w:val="002E3548"/>
    <w:rsid w:val="002E400D"/>
    <w:rsid w:val="002E4391"/>
    <w:rsid w:val="002E5734"/>
    <w:rsid w:val="002E614F"/>
    <w:rsid w:val="002F02C7"/>
    <w:rsid w:val="002F1819"/>
    <w:rsid w:val="002F20D6"/>
    <w:rsid w:val="002F276C"/>
    <w:rsid w:val="002F4870"/>
    <w:rsid w:val="002F4C95"/>
    <w:rsid w:val="002F6368"/>
    <w:rsid w:val="002F6381"/>
    <w:rsid w:val="002F652B"/>
    <w:rsid w:val="00300571"/>
    <w:rsid w:val="003015B4"/>
    <w:rsid w:val="00302341"/>
    <w:rsid w:val="00303075"/>
    <w:rsid w:val="00303163"/>
    <w:rsid w:val="00303F1D"/>
    <w:rsid w:val="0030416B"/>
    <w:rsid w:val="00304378"/>
    <w:rsid w:val="0030496C"/>
    <w:rsid w:val="00304F3E"/>
    <w:rsid w:val="00307A54"/>
    <w:rsid w:val="00310B61"/>
    <w:rsid w:val="0031155B"/>
    <w:rsid w:val="00313231"/>
    <w:rsid w:val="003158A5"/>
    <w:rsid w:val="00316BEB"/>
    <w:rsid w:val="00317998"/>
    <w:rsid w:val="0032066E"/>
    <w:rsid w:val="00320F70"/>
    <w:rsid w:val="00321EE6"/>
    <w:rsid w:val="003228E4"/>
    <w:rsid w:val="00325678"/>
    <w:rsid w:val="00326FE9"/>
    <w:rsid w:val="00327A5C"/>
    <w:rsid w:val="003311D4"/>
    <w:rsid w:val="00331604"/>
    <w:rsid w:val="003327BE"/>
    <w:rsid w:val="00332A35"/>
    <w:rsid w:val="003339B2"/>
    <w:rsid w:val="00333B07"/>
    <w:rsid w:val="00334B75"/>
    <w:rsid w:val="0033502B"/>
    <w:rsid w:val="00335955"/>
    <w:rsid w:val="00336435"/>
    <w:rsid w:val="00336FCF"/>
    <w:rsid w:val="0033721E"/>
    <w:rsid w:val="00337D70"/>
    <w:rsid w:val="00342613"/>
    <w:rsid w:val="003469C7"/>
    <w:rsid w:val="00347030"/>
    <w:rsid w:val="003476C8"/>
    <w:rsid w:val="00347E3B"/>
    <w:rsid w:val="0035071B"/>
    <w:rsid w:val="00353404"/>
    <w:rsid w:val="003534D1"/>
    <w:rsid w:val="003560D6"/>
    <w:rsid w:val="00356571"/>
    <w:rsid w:val="00356F3C"/>
    <w:rsid w:val="00356FBE"/>
    <w:rsid w:val="00360196"/>
    <w:rsid w:val="00363AB1"/>
    <w:rsid w:val="00364901"/>
    <w:rsid w:val="00370C77"/>
    <w:rsid w:val="00372683"/>
    <w:rsid w:val="0037340A"/>
    <w:rsid w:val="0037409A"/>
    <w:rsid w:val="00381165"/>
    <w:rsid w:val="003818C4"/>
    <w:rsid w:val="00385E95"/>
    <w:rsid w:val="00386902"/>
    <w:rsid w:val="003877AA"/>
    <w:rsid w:val="003900EC"/>
    <w:rsid w:val="00392692"/>
    <w:rsid w:val="003933B7"/>
    <w:rsid w:val="00394477"/>
    <w:rsid w:val="00395183"/>
    <w:rsid w:val="00396987"/>
    <w:rsid w:val="00396DB4"/>
    <w:rsid w:val="00397284"/>
    <w:rsid w:val="003A2138"/>
    <w:rsid w:val="003A2508"/>
    <w:rsid w:val="003A2976"/>
    <w:rsid w:val="003A3212"/>
    <w:rsid w:val="003A4A1C"/>
    <w:rsid w:val="003A6D40"/>
    <w:rsid w:val="003B0B37"/>
    <w:rsid w:val="003B0E66"/>
    <w:rsid w:val="003B13A8"/>
    <w:rsid w:val="003B1BA7"/>
    <w:rsid w:val="003B37E9"/>
    <w:rsid w:val="003B3FC5"/>
    <w:rsid w:val="003B42CF"/>
    <w:rsid w:val="003B5435"/>
    <w:rsid w:val="003B69E5"/>
    <w:rsid w:val="003B736E"/>
    <w:rsid w:val="003C06C9"/>
    <w:rsid w:val="003C0D95"/>
    <w:rsid w:val="003C157B"/>
    <w:rsid w:val="003C3F7C"/>
    <w:rsid w:val="003C45B2"/>
    <w:rsid w:val="003C4F9B"/>
    <w:rsid w:val="003C5CC6"/>
    <w:rsid w:val="003D183D"/>
    <w:rsid w:val="003D212A"/>
    <w:rsid w:val="003D2D54"/>
    <w:rsid w:val="003D4208"/>
    <w:rsid w:val="003D4329"/>
    <w:rsid w:val="003D61C7"/>
    <w:rsid w:val="003D6A42"/>
    <w:rsid w:val="003D6B4D"/>
    <w:rsid w:val="003D7D6A"/>
    <w:rsid w:val="003E046E"/>
    <w:rsid w:val="003E09AA"/>
    <w:rsid w:val="003E0CA0"/>
    <w:rsid w:val="003E0CBD"/>
    <w:rsid w:val="003E120E"/>
    <w:rsid w:val="003E165E"/>
    <w:rsid w:val="003E188C"/>
    <w:rsid w:val="003E1DBD"/>
    <w:rsid w:val="003E209A"/>
    <w:rsid w:val="003E2F9E"/>
    <w:rsid w:val="003E39B7"/>
    <w:rsid w:val="003E3E54"/>
    <w:rsid w:val="003E5F80"/>
    <w:rsid w:val="003E6B4F"/>
    <w:rsid w:val="003E71B5"/>
    <w:rsid w:val="003E7986"/>
    <w:rsid w:val="003F03A4"/>
    <w:rsid w:val="003F1744"/>
    <w:rsid w:val="003F1962"/>
    <w:rsid w:val="003F1D3F"/>
    <w:rsid w:val="003F1DA4"/>
    <w:rsid w:val="003F28C2"/>
    <w:rsid w:val="003F4B4E"/>
    <w:rsid w:val="003F576B"/>
    <w:rsid w:val="003F6B86"/>
    <w:rsid w:val="0040117F"/>
    <w:rsid w:val="0040163E"/>
    <w:rsid w:val="0040412D"/>
    <w:rsid w:val="00405BE6"/>
    <w:rsid w:val="00410DB1"/>
    <w:rsid w:val="0041138D"/>
    <w:rsid w:val="004122B5"/>
    <w:rsid w:val="00413168"/>
    <w:rsid w:val="004141ED"/>
    <w:rsid w:val="004158AA"/>
    <w:rsid w:val="00416EE4"/>
    <w:rsid w:val="004172E8"/>
    <w:rsid w:val="00417AA5"/>
    <w:rsid w:val="00421E5F"/>
    <w:rsid w:val="00422463"/>
    <w:rsid w:val="00423325"/>
    <w:rsid w:val="00423364"/>
    <w:rsid w:val="00424C62"/>
    <w:rsid w:val="00425D7B"/>
    <w:rsid w:val="00426716"/>
    <w:rsid w:val="00427382"/>
    <w:rsid w:val="00430088"/>
    <w:rsid w:val="00430602"/>
    <w:rsid w:val="00430FB6"/>
    <w:rsid w:val="00432397"/>
    <w:rsid w:val="00435E68"/>
    <w:rsid w:val="00437DD0"/>
    <w:rsid w:val="0044287A"/>
    <w:rsid w:val="00442DCF"/>
    <w:rsid w:val="004431D3"/>
    <w:rsid w:val="00444DA4"/>
    <w:rsid w:val="00444E4A"/>
    <w:rsid w:val="00446B31"/>
    <w:rsid w:val="0044730C"/>
    <w:rsid w:val="00450A19"/>
    <w:rsid w:val="00451416"/>
    <w:rsid w:val="00451BF5"/>
    <w:rsid w:val="00454085"/>
    <w:rsid w:val="0045503A"/>
    <w:rsid w:val="004605B8"/>
    <w:rsid w:val="00460988"/>
    <w:rsid w:val="00460F6C"/>
    <w:rsid w:val="00461FCC"/>
    <w:rsid w:val="004626DE"/>
    <w:rsid w:val="00464281"/>
    <w:rsid w:val="00464C36"/>
    <w:rsid w:val="004710C7"/>
    <w:rsid w:val="00471BDD"/>
    <w:rsid w:val="004736D9"/>
    <w:rsid w:val="00475A0A"/>
    <w:rsid w:val="00475E38"/>
    <w:rsid w:val="0047651B"/>
    <w:rsid w:val="004802CF"/>
    <w:rsid w:val="0048198A"/>
    <w:rsid w:val="00482747"/>
    <w:rsid w:val="004827D1"/>
    <w:rsid w:val="00484BBE"/>
    <w:rsid w:val="0048617B"/>
    <w:rsid w:val="00487B8F"/>
    <w:rsid w:val="00490A24"/>
    <w:rsid w:val="00492827"/>
    <w:rsid w:val="00493E33"/>
    <w:rsid w:val="004941E7"/>
    <w:rsid w:val="00494C7B"/>
    <w:rsid w:val="00494E72"/>
    <w:rsid w:val="00494E7F"/>
    <w:rsid w:val="00495B2E"/>
    <w:rsid w:val="00495E5A"/>
    <w:rsid w:val="00496692"/>
    <w:rsid w:val="00496E7B"/>
    <w:rsid w:val="004A0DAF"/>
    <w:rsid w:val="004A1394"/>
    <w:rsid w:val="004A17A9"/>
    <w:rsid w:val="004A35D5"/>
    <w:rsid w:val="004A3A23"/>
    <w:rsid w:val="004A4181"/>
    <w:rsid w:val="004A57EC"/>
    <w:rsid w:val="004A57F4"/>
    <w:rsid w:val="004A6886"/>
    <w:rsid w:val="004A69E1"/>
    <w:rsid w:val="004A6A71"/>
    <w:rsid w:val="004A6DE5"/>
    <w:rsid w:val="004A7C4B"/>
    <w:rsid w:val="004B09E4"/>
    <w:rsid w:val="004B0F7E"/>
    <w:rsid w:val="004B1C62"/>
    <w:rsid w:val="004B270F"/>
    <w:rsid w:val="004B59D0"/>
    <w:rsid w:val="004B62D7"/>
    <w:rsid w:val="004C0688"/>
    <w:rsid w:val="004C0B34"/>
    <w:rsid w:val="004C164A"/>
    <w:rsid w:val="004C2ABE"/>
    <w:rsid w:val="004C2AF5"/>
    <w:rsid w:val="004C2D23"/>
    <w:rsid w:val="004C39E7"/>
    <w:rsid w:val="004C3BA8"/>
    <w:rsid w:val="004C4E98"/>
    <w:rsid w:val="004C6218"/>
    <w:rsid w:val="004D0B26"/>
    <w:rsid w:val="004D15E6"/>
    <w:rsid w:val="004D2E60"/>
    <w:rsid w:val="004D3E0E"/>
    <w:rsid w:val="004D61B1"/>
    <w:rsid w:val="004D67EF"/>
    <w:rsid w:val="004D6B98"/>
    <w:rsid w:val="004E07E8"/>
    <w:rsid w:val="004E2980"/>
    <w:rsid w:val="004E2B73"/>
    <w:rsid w:val="004E2D49"/>
    <w:rsid w:val="004E4374"/>
    <w:rsid w:val="004E43C7"/>
    <w:rsid w:val="004E60BB"/>
    <w:rsid w:val="004E778A"/>
    <w:rsid w:val="004F0B21"/>
    <w:rsid w:val="004F244E"/>
    <w:rsid w:val="004F4E91"/>
    <w:rsid w:val="004F7055"/>
    <w:rsid w:val="004F7B40"/>
    <w:rsid w:val="004F7E1C"/>
    <w:rsid w:val="005024E1"/>
    <w:rsid w:val="00503E17"/>
    <w:rsid w:val="00504838"/>
    <w:rsid w:val="00504BF3"/>
    <w:rsid w:val="00505820"/>
    <w:rsid w:val="00505F61"/>
    <w:rsid w:val="0050797E"/>
    <w:rsid w:val="00507EC9"/>
    <w:rsid w:val="00510889"/>
    <w:rsid w:val="0051182A"/>
    <w:rsid w:val="00511F73"/>
    <w:rsid w:val="005135D6"/>
    <w:rsid w:val="00514113"/>
    <w:rsid w:val="005150C8"/>
    <w:rsid w:val="005154EF"/>
    <w:rsid w:val="0051622D"/>
    <w:rsid w:val="0051698B"/>
    <w:rsid w:val="00521FCE"/>
    <w:rsid w:val="005225D5"/>
    <w:rsid w:val="00522A8B"/>
    <w:rsid w:val="005240F0"/>
    <w:rsid w:val="00525E49"/>
    <w:rsid w:val="00527CED"/>
    <w:rsid w:val="00530E6C"/>
    <w:rsid w:val="00531296"/>
    <w:rsid w:val="0053226C"/>
    <w:rsid w:val="00533602"/>
    <w:rsid w:val="00534E1A"/>
    <w:rsid w:val="0053557F"/>
    <w:rsid w:val="00536580"/>
    <w:rsid w:val="00537A5A"/>
    <w:rsid w:val="00541ABE"/>
    <w:rsid w:val="005476F9"/>
    <w:rsid w:val="00547DB7"/>
    <w:rsid w:val="0055341F"/>
    <w:rsid w:val="00554250"/>
    <w:rsid w:val="005544F2"/>
    <w:rsid w:val="005546AA"/>
    <w:rsid w:val="00554F11"/>
    <w:rsid w:val="00557787"/>
    <w:rsid w:val="00557C9B"/>
    <w:rsid w:val="005623B3"/>
    <w:rsid w:val="005636AE"/>
    <w:rsid w:val="00563CDF"/>
    <w:rsid w:val="00564202"/>
    <w:rsid w:val="00565510"/>
    <w:rsid w:val="00566376"/>
    <w:rsid w:val="0056733F"/>
    <w:rsid w:val="005701AA"/>
    <w:rsid w:val="00570F65"/>
    <w:rsid w:val="00572EE6"/>
    <w:rsid w:val="0057308D"/>
    <w:rsid w:val="00575405"/>
    <w:rsid w:val="005802B8"/>
    <w:rsid w:val="00581EC6"/>
    <w:rsid w:val="00582ACE"/>
    <w:rsid w:val="00584CF5"/>
    <w:rsid w:val="00585CF5"/>
    <w:rsid w:val="00586464"/>
    <w:rsid w:val="00590B45"/>
    <w:rsid w:val="00590FA5"/>
    <w:rsid w:val="00596113"/>
    <w:rsid w:val="005961BA"/>
    <w:rsid w:val="00596712"/>
    <w:rsid w:val="005975F1"/>
    <w:rsid w:val="00597910"/>
    <w:rsid w:val="00597D9B"/>
    <w:rsid w:val="005A0398"/>
    <w:rsid w:val="005A04E3"/>
    <w:rsid w:val="005A22E7"/>
    <w:rsid w:val="005A3004"/>
    <w:rsid w:val="005A4ED9"/>
    <w:rsid w:val="005A7AD4"/>
    <w:rsid w:val="005B11AA"/>
    <w:rsid w:val="005B24CA"/>
    <w:rsid w:val="005B38AB"/>
    <w:rsid w:val="005B435F"/>
    <w:rsid w:val="005B4E16"/>
    <w:rsid w:val="005B54F9"/>
    <w:rsid w:val="005C05BD"/>
    <w:rsid w:val="005C0BC0"/>
    <w:rsid w:val="005C27E8"/>
    <w:rsid w:val="005C3BFD"/>
    <w:rsid w:val="005C4605"/>
    <w:rsid w:val="005C4A0B"/>
    <w:rsid w:val="005C573B"/>
    <w:rsid w:val="005C58AE"/>
    <w:rsid w:val="005C604A"/>
    <w:rsid w:val="005C7FBE"/>
    <w:rsid w:val="005D1350"/>
    <w:rsid w:val="005D2FE4"/>
    <w:rsid w:val="005D5109"/>
    <w:rsid w:val="005D5CEC"/>
    <w:rsid w:val="005E09E7"/>
    <w:rsid w:val="005E0D4D"/>
    <w:rsid w:val="005E203E"/>
    <w:rsid w:val="005E2FD6"/>
    <w:rsid w:val="005E2FFA"/>
    <w:rsid w:val="005E3EB3"/>
    <w:rsid w:val="005E44ED"/>
    <w:rsid w:val="005E4F92"/>
    <w:rsid w:val="005E5931"/>
    <w:rsid w:val="005E5EB9"/>
    <w:rsid w:val="005E7FAE"/>
    <w:rsid w:val="005F001B"/>
    <w:rsid w:val="005F024F"/>
    <w:rsid w:val="005F323E"/>
    <w:rsid w:val="005F48A8"/>
    <w:rsid w:val="005F597D"/>
    <w:rsid w:val="005F69CB"/>
    <w:rsid w:val="005F6D0F"/>
    <w:rsid w:val="005F77D3"/>
    <w:rsid w:val="00600769"/>
    <w:rsid w:val="00601D26"/>
    <w:rsid w:val="006030B0"/>
    <w:rsid w:val="0060534F"/>
    <w:rsid w:val="00605737"/>
    <w:rsid w:val="00605F7F"/>
    <w:rsid w:val="0060671C"/>
    <w:rsid w:val="00606822"/>
    <w:rsid w:val="0060693B"/>
    <w:rsid w:val="00606A93"/>
    <w:rsid w:val="006074EA"/>
    <w:rsid w:val="00607B98"/>
    <w:rsid w:val="006101CA"/>
    <w:rsid w:val="00610CB4"/>
    <w:rsid w:val="00611E12"/>
    <w:rsid w:val="00611E44"/>
    <w:rsid w:val="00612CBE"/>
    <w:rsid w:val="006132F6"/>
    <w:rsid w:val="0061621B"/>
    <w:rsid w:val="006170C2"/>
    <w:rsid w:val="006175FC"/>
    <w:rsid w:val="006203BA"/>
    <w:rsid w:val="00620689"/>
    <w:rsid w:val="00620EE8"/>
    <w:rsid w:val="0062102A"/>
    <w:rsid w:val="00621132"/>
    <w:rsid w:val="006228DB"/>
    <w:rsid w:val="00623208"/>
    <w:rsid w:val="00624BC1"/>
    <w:rsid w:val="006312E9"/>
    <w:rsid w:val="00631405"/>
    <w:rsid w:val="00631B8A"/>
    <w:rsid w:val="00632048"/>
    <w:rsid w:val="006327B3"/>
    <w:rsid w:val="006342BC"/>
    <w:rsid w:val="00635E7C"/>
    <w:rsid w:val="00636012"/>
    <w:rsid w:val="00636AD5"/>
    <w:rsid w:val="00636FDC"/>
    <w:rsid w:val="00640096"/>
    <w:rsid w:val="006402C3"/>
    <w:rsid w:val="00640B5C"/>
    <w:rsid w:val="006419A6"/>
    <w:rsid w:val="00645790"/>
    <w:rsid w:val="00646EB1"/>
    <w:rsid w:val="006477A8"/>
    <w:rsid w:val="006523F4"/>
    <w:rsid w:val="006537E7"/>
    <w:rsid w:val="00653A03"/>
    <w:rsid w:val="00653AF0"/>
    <w:rsid w:val="00653F0F"/>
    <w:rsid w:val="00654327"/>
    <w:rsid w:val="00655063"/>
    <w:rsid w:val="00656FE3"/>
    <w:rsid w:val="00657393"/>
    <w:rsid w:val="00657C01"/>
    <w:rsid w:val="0066014F"/>
    <w:rsid w:val="00660469"/>
    <w:rsid w:val="0066119D"/>
    <w:rsid w:val="006613AB"/>
    <w:rsid w:val="006630C7"/>
    <w:rsid w:val="006650CD"/>
    <w:rsid w:val="00670357"/>
    <w:rsid w:val="00671A9E"/>
    <w:rsid w:val="006720C6"/>
    <w:rsid w:val="00676CA1"/>
    <w:rsid w:val="0067748E"/>
    <w:rsid w:val="00677B74"/>
    <w:rsid w:val="00680006"/>
    <w:rsid w:val="00680349"/>
    <w:rsid w:val="00680B3F"/>
    <w:rsid w:val="00680E2F"/>
    <w:rsid w:val="006814AD"/>
    <w:rsid w:val="00683DE4"/>
    <w:rsid w:val="00684C37"/>
    <w:rsid w:val="0068569E"/>
    <w:rsid w:val="00686FED"/>
    <w:rsid w:val="00687069"/>
    <w:rsid w:val="0068726D"/>
    <w:rsid w:val="00692DA2"/>
    <w:rsid w:val="00693D3F"/>
    <w:rsid w:val="00694E5D"/>
    <w:rsid w:val="00696022"/>
    <w:rsid w:val="006972AC"/>
    <w:rsid w:val="006A19E1"/>
    <w:rsid w:val="006A2753"/>
    <w:rsid w:val="006A2EF6"/>
    <w:rsid w:val="006A32E0"/>
    <w:rsid w:val="006A51AB"/>
    <w:rsid w:val="006A5669"/>
    <w:rsid w:val="006A5BAF"/>
    <w:rsid w:val="006A7110"/>
    <w:rsid w:val="006A719F"/>
    <w:rsid w:val="006B1314"/>
    <w:rsid w:val="006B153C"/>
    <w:rsid w:val="006B46A2"/>
    <w:rsid w:val="006B474C"/>
    <w:rsid w:val="006B4927"/>
    <w:rsid w:val="006B50F7"/>
    <w:rsid w:val="006B62D9"/>
    <w:rsid w:val="006B648B"/>
    <w:rsid w:val="006B712F"/>
    <w:rsid w:val="006B7A43"/>
    <w:rsid w:val="006B7C66"/>
    <w:rsid w:val="006B7E7D"/>
    <w:rsid w:val="006C1127"/>
    <w:rsid w:val="006C1376"/>
    <w:rsid w:val="006C2BD8"/>
    <w:rsid w:val="006C347C"/>
    <w:rsid w:val="006C4935"/>
    <w:rsid w:val="006C5187"/>
    <w:rsid w:val="006C5A0F"/>
    <w:rsid w:val="006D00DB"/>
    <w:rsid w:val="006D3406"/>
    <w:rsid w:val="006D43B3"/>
    <w:rsid w:val="006D4946"/>
    <w:rsid w:val="006D7695"/>
    <w:rsid w:val="006E00F1"/>
    <w:rsid w:val="006E08D4"/>
    <w:rsid w:val="006E0CED"/>
    <w:rsid w:val="006E29A1"/>
    <w:rsid w:val="006E3DEF"/>
    <w:rsid w:val="006E43B9"/>
    <w:rsid w:val="006E4C0F"/>
    <w:rsid w:val="006E7BD4"/>
    <w:rsid w:val="006F0CF7"/>
    <w:rsid w:val="006F1A60"/>
    <w:rsid w:val="006F34DF"/>
    <w:rsid w:val="006F34FA"/>
    <w:rsid w:val="006F3EAA"/>
    <w:rsid w:val="006F4E53"/>
    <w:rsid w:val="006F78E2"/>
    <w:rsid w:val="00702E12"/>
    <w:rsid w:val="00703EE2"/>
    <w:rsid w:val="007042B2"/>
    <w:rsid w:val="00704972"/>
    <w:rsid w:val="00705C5C"/>
    <w:rsid w:val="0070620E"/>
    <w:rsid w:val="00706A9F"/>
    <w:rsid w:val="00710476"/>
    <w:rsid w:val="00711436"/>
    <w:rsid w:val="0071212C"/>
    <w:rsid w:val="00712BC6"/>
    <w:rsid w:val="00712D4D"/>
    <w:rsid w:val="007144D2"/>
    <w:rsid w:val="00715095"/>
    <w:rsid w:val="00715F04"/>
    <w:rsid w:val="0071634A"/>
    <w:rsid w:val="00716C03"/>
    <w:rsid w:val="00717669"/>
    <w:rsid w:val="00720666"/>
    <w:rsid w:val="007217EF"/>
    <w:rsid w:val="00721E07"/>
    <w:rsid w:val="007220B6"/>
    <w:rsid w:val="00723323"/>
    <w:rsid w:val="00723335"/>
    <w:rsid w:val="007235AC"/>
    <w:rsid w:val="007256F5"/>
    <w:rsid w:val="00730277"/>
    <w:rsid w:val="007326F4"/>
    <w:rsid w:val="00732881"/>
    <w:rsid w:val="00736F66"/>
    <w:rsid w:val="00737001"/>
    <w:rsid w:val="007376A2"/>
    <w:rsid w:val="00737810"/>
    <w:rsid w:val="00740298"/>
    <w:rsid w:val="00740F6E"/>
    <w:rsid w:val="0074104C"/>
    <w:rsid w:val="0074178C"/>
    <w:rsid w:val="00745FDD"/>
    <w:rsid w:val="00747A1D"/>
    <w:rsid w:val="00747B9D"/>
    <w:rsid w:val="00747FD7"/>
    <w:rsid w:val="0075057E"/>
    <w:rsid w:val="00750CFA"/>
    <w:rsid w:val="007558B2"/>
    <w:rsid w:val="0075591B"/>
    <w:rsid w:val="0076000B"/>
    <w:rsid w:val="00760672"/>
    <w:rsid w:val="0076394E"/>
    <w:rsid w:val="0076705B"/>
    <w:rsid w:val="007677DF"/>
    <w:rsid w:val="00767FAF"/>
    <w:rsid w:val="00770710"/>
    <w:rsid w:val="00773919"/>
    <w:rsid w:val="00776CCA"/>
    <w:rsid w:val="00776EE9"/>
    <w:rsid w:val="00777AAE"/>
    <w:rsid w:val="00777D82"/>
    <w:rsid w:val="00781D70"/>
    <w:rsid w:val="0078226B"/>
    <w:rsid w:val="00782D40"/>
    <w:rsid w:val="00783AB0"/>
    <w:rsid w:val="00783D3C"/>
    <w:rsid w:val="00784E0D"/>
    <w:rsid w:val="00790C48"/>
    <w:rsid w:val="00791401"/>
    <w:rsid w:val="00792592"/>
    <w:rsid w:val="007928C9"/>
    <w:rsid w:val="00792ECD"/>
    <w:rsid w:val="00793D20"/>
    <w:rsid w:val="0079491D"/>
    <w:rsid w:val="0079611C"/>
    <w:rsid w:val="00796E8E"/>
    <w:rsid w:val="007A1F80"/>
    <w:rsid w:val="007A28D8"/>
    <w:rsid w:val="007A2BBD"/>
    <w:rsid w:val="007A3549"/>
    <w:rsid w:val="007A3F76"/>
    <w:rsid w:val="007A5CFF"/>
    <w:rsid w:val="007A69DB"/>
    <w:rsid w:val="007A6D3B"/>
    <w:rsid w:val="007A760C"/>
    <w:rsid w:val="007B37BC"/>
    <w:rsid w:val="007B4CC0"/>
    <w:rsid w:val="007B584A"/>
    <w:rsid w:val="007B686A"/>
    <w:rsid w:val="007B7A84"/>
    <w:rsid w:val="007C07BB"/>
    <w:rsid w:val="007C17C5"/>
    <w:rsid w:val="007C1851"/>
    <w:rsid w:val="007C38A6"/>
    <w:rsid w:val="007C4C9F"/>
    <w:rsid w:val="007C6215"/>
    <w:rsid w:val="007C6406"/>
    <w:rsid w:val="007C6E32"/>
    <w:rsid w:val="007C7072"/>
    <w:rsid w:val="007C7DB2"/>
    <w:rsid w:val="007D0D9C"/>
    <w:rsid w:val="007D125A"/>
    <w:rsid w:val="007D1C7D"/>
    <w:rsid w:val="007D27F4"/>
    <w:rsid w:val="007D3136"/>
    <w:rsid w:val="007D5C7F"/>
    <w:rsid w:val="007D6503"/>
    <w:rsid w:val="007D6970"/>
    <w:rsid w:val="007E03E9"/>
    <w:rsid w:val="007E0CD2"/>
    <w:rsid w:val="007E3CD3"/>
    <w:rsid w:val="007E59C4"/>
    <w:rsid w:val="007E5C57"/>
    <w:rsid w:val="007E64AC"/>
    <w:rsid w:val="007F022B"/>
    <w:rsid w:val="007F0A41"/>
    <w:rsid w:val="007F1DE5"/>
    <w:rsid w:val="007F25A0"/>
    <w:rsid w:val="007F5439"/>
    <w:rsid w:val="007F7946"/>
    <w:rsid w:val="00800E24"/>
    <w:rsid w:val="008024A1"/>
    <w:rsid w:val="0080269F"/>
    <w:rsid w:val="0080389C"/>
    <w:rsid w:val="00805841"/>
    <w:rsid w:val="00805D27"/>
    <w:rsid w:val="00806AAE"/>
    <w:rsid w:val="0081088D"/>
    <w:rsid w:val="00811BEB"/>
    <w:rsid w:val="00813D07"/>
    <w:rsid w:val="00813EAB"/>
    <w:rsid w:val="00814DC2"/>
    <w:rsid w:val="00815674"/>
    <w:rsid w:val="008156E3"/>
    <w:rsid w:val="00816384"/>
    <w:rsid w:val="00821A8B"/>
    <w:rsid w:val="00821FAD"/>
    <w:rsid w:val="00822113"/>
    <w:rsid w:val="00826B6B"/>
    <w:rsid w:val="00830146"/>
    <w:rsid w:val="008311FE"/>
    <w:rsid w:val="008319CB"/>
    <w:rsid w:val="00831F9D"/>
    <w:rsid w:val="00833476"/>
    <w:rsid w:val="00834505"/>
    <w:rsid w:val="008350EE"/>
    <w:rsid w:val="00836B96"/>
    <w:rsid w:val="00840278"/>
    <w:rsid w:val="00840586"/>
    <w:rsid w:val="00841383"/>
    <w:rsid w:val="00841615"/>
    <w:rsid w:val="00841ED2"/>
    <w:rsid w:val="00843B9A"/>
    <w:rsid w:val="0084430C"/>
    <w:rsid w:val="00845AA1"/>
    <w:rsid w:val="00845B6B"/>
    <w:rsid w:val="00846EF3"/>
    <w:rsid w:val="0084732E"/>
    <w:rsid w:val="008477EA"/>
    <w:rsid w:val="00847BE2"/>
    <w:rsid w:val="00851EEE"/>
    <w:rsid w:val="008534EE"/>
    <w:rsid w:val="00853714"/>
    <w:rsid w:val="0085409E"/>
    <w:rsid w:val="00854D67"/>
    <w:rsid w:val="0085560A"/>
    <w:rsid w:val="0085735A"/>
    <w:rsid w:val="00857605"/>
    <w:rsid w:val="00863DF3"/>
    <w:rsid w:val="00863F80"/>
    <w:rsid w:val="00864581"/>
    <w:rsid w:val="008657EA"/>
    <w:rsid w:val="008658B5"/>
    <w:rsid w:val="00865EAE"/>
    <w:rsid w:val="008672B1"/>
    <w:rsid w:val="00872108"/>
    <w:rsid w:val="00873A99"/>
    <w:rsid w:val="00875741"/>
    <w:rsid w:val="008760D6"/>
    <w:rsid w:val="008779C7"/>
    <w:rsid w:val="008801CD"/>
    <w:rsid w:val="00881CDB"/>
    <w:rsid w:val="008838ED"/>
    <w:rsid w:val="00883ADF"/>
    <w:rsid w:val="00884540"/>
    <w:rsid w:val="00885828"/>
    <w:rsid w:val="008867F3"/>
    <w:rsid w:val="00886D0F"/>
    <w:rsid w:val="008874B1"/>
    <w:rsid w:val="00890784"/>
    <w:rsid w:val="00891BF5"/>
    <w:rsid w:val="00891DF0"/>
    <w:rsid w:val="0089220B"/>
    <w:rsid w:val="008926D6"/>
    <w:rsid w:val="00893DDF"/>
    <w:rsid w:val="00894C23"/>
    <w:rsid w:val="008966BA"/>
    <w:rsid w:val="00896972"/>
    <w:rsid w:val="00896BA9"/>
    <w:rsid w:val="008972F4"/>
    <w:rsid w:val="008A08E0"/>
    <w:rsid w:val="008A0BEF"/>
    <w:rsid w:val="008A4CEC"/>
    <w:rsid w:val="008A5EAD"/>
    <w:rsid w:val="008A60B4"/>
    <w:rsid w:val="008A6AAF"/>
    <w:rsid w:val="008B14D3"/>
    <w:rsid w:val="008B1801"/>
    <w:rsid w:val="008B1AE1"/>
    <w:rsid w:val="008B5047"/>
    <w:rsid w:val="008B5BC0"/>
    <w:rsid w:val="008B74D2"/>
    <w:rsid w:val="008C1A72"/>
    <w:rsid w:val="008C33AE"/>
    <w:rsid w:val="008C33CC"/>
    <w:rsid w:val="008C3CD2"/>
    <w:rsid w:val="008C4F63"/>
    <w:rsid w:val="008C6997"/>
    <w:rsid w:val="008C7395"/>
    <w:rsid w:val="008D0295"/>
    <w:rsid w:val="008D1084"/>
    <w:rsid w:val="008D19AD"/>
    <w:rsid w:val="008D1F76"/>
    <w:rsid w:val="008D250D"/>
    <w:rsid w:val="008D3A0E"/>
    <w:rsid w:val="008D49C9"/>
    <w:rsid w:val="008D4B0B"/>
    <w:rsid w:val="008D6E6A"/>
    <w:rsid w:val="008D7E02"/>
    <w:rsid w:val="008E0EC6"/>
    <w:rsid w:val="008E1734"/>
    <w:rsid w:val="008E3F11"/>
    <w:rsid w:val="008E48E8"/>
    <w:rsid w:val="008E5794"/>
    <w:rsid w:val="008E722A"/>
    <w:rsid w:val="008F0B93"/>
    <w:rsid w:val="008F247F"/>
    <w:rsid w:val="008F2703"/>
    <w:rsid w:val="008F3B04"/>
    <w:rsid w:val="008F4DFA"/>
    <w:rsid w:val="008F5DBD"/>
    <w:rsid w:val="008F6060"/>
    <w:rsid w:val="008F6425"/>
    <w:rsid w:val="00900670"/>
    <w:rsid w:val="00902B73"/>
    <w:rsid w:val="00902FAA"/>
    <w:rsid w:val="00903F6C"/>
    <w:rsid w:val="00905936"/>
    <w:rsid w:val="00906BF0"/>
    <w:rsid w:val="00910C69"/>
    <w:rsid w:val="00912003"/>
    <w:rsid w:val="009124E5"/>
    <w:rsid w:val="00912566"/>
    <w:rsid w:val="00915229"/>
    <w:rsid w:val="0091523F"/>
    <w:rsid w:val="009158CF"/>
    <w:rsid w:val="00915922"/>
    <w:rsid w:val="009171E6"/>
    <w:rsid w:val="00922550"/>
    <w:rsid w:val="00923267"/>
    <w:rsid w:val="0092348E"/>
    <w:rsid w:val="00923513"/>
    <w:rsid w:val="009237F7"/>
    <w:rsid w:val="00923CC9"/>
    <w:rsid w:val="00925166"/>
    <w:rsid w:val="00925234"/>
    <w:rsid w:val="0092612B"/>
    <w:rsid w:val="00926FA8"/>
    <w:rsid w:val="009305ED"/>
    <w:rsid w:val="00930E53"/>
    <w:rsid w:val="00931AB4"/>
    <w:rsid w:val="00935394"/>
    <w:rsid w:val="00941E79"/>
    <w:rsid w:val="009426CF"/>
    <w:rsid w:val="00942808"/>
    <w:rsid w:val="00943319"/>
    <w:rsid w:val="00944300"/>
    <w:rsid w:val="009467E5"/>
    <w:rsid w:val="0094739C"/>
    <w:rsid w:val="009473E6"/>
    <w:rsid w:val="00953A9B"/>
    <w:rsid w:val="00955307"/>
    <w:rsid w:val="00955731"/>
    <w:rsid w:val="00955890"/>
    <w:rsid w:val="00955F67"/>
    <w:rsid w:val="0095729E"/>
    <w:rsid w:val="00957441"/>
    <w:rsid w:val="0095757D"/>
    <w:rsid w:val="009601B7"/>
    <w:rsid w:val="009612E0"/>
    <w:rsid w:val="00962DA9"/>
    <w:rsid w:val="009630F7"/>
    <w:rsid w:val="00963B59"/>
    <w:rsid w:val="00965322"/>
    <w:rsid w:val="0096580F"/>
    <w:rsid w:val="00965A84"/>
    <w:rsid w:val="00967B68"/>
    <w:rsid w:val="00973F2D"/>
    <w:rsid w:val="00975A77"/>
    <w:rsid w:val="00977190"/>
    <w:rsid w:val="00981A12"/>
    <w:rsid w:val="00981E7F"/>
    <w:rsid w:val="00981F1F"/>
    <w:rsid w:val="0098203D"/>
    <w:rsid w:val="00983584"/>
    <w:rsid w:val="009843EA"/>
    <w:rsid w:val="0098441A"/>
    <w:rsid w:val="009851B9"/>
    <w:rsid w:val="009867B9"/>
    <w:rsid w:val="00986B7A"/>
    <w:rsid w:val="00990132"/>
    <w:rsid w:val="00990450"/>
    <w:rsid w:val="009904CA"/>
    <w:rsid w:val="00991B43"/>
    <w:rsid w:val="0099204C"/>
    <w:rsid w:val="00996EC2"/>
    <w:rsid w:val="00997269"/>
    <w:rsid w:val="009A0B0B"/>
    <w:rsid w:val="009A3D54"/>
    <w:rsid w:val="009A3F6E"/>
    <w:rsid w:val="009A475F"/>
    <w:rsid w:val="009A51F5"/>
    <w:rsid w:val="009A5BEC"/>
    <w:rsid w:val="009A7B39"/>
    <w:rsid w:val="009B0174"/>
    <w:rsid w:val="009B0F59"/>
    <w:rsid w:val="009B1C1A"/>
    <w:rsid w:val="009B41A0"/>
    <w:rsid w:val="009B4710"/>
    <w:rsid w:val="009B48C0"/>
    <w:rsid w:val="009B5186"/>
    <w:rsid w:val="009B594C"/>
    <w:rsid w:val="009C2023"/>
    <w:rsid w:val="009C57C2"/>
    <w:rsid w:val="009C5FCB"/>
    <w:rsid w:val="009C65E8"/>
    <w:rsid w:val="009C6F21"/>
    <w:rsid w:val="009C7CCF"/>
    <w:rsid w:val="009C7F20"/>
    <w:rsid w:val="009D0680"/>
    <w:rsid w:val="009D0EB5"/>
    <w:rsid w:val="009D1CA7"/>
    <w:rsid w:val="009D250D"/>
    <w:rsid w:val="009D387E"/>
    <w:rsid w:val="009D3992"/>
    <w:rsid w:val="009E2E3E"/>
    <w:rsid w:val="009E3036"/>
    <w:rsid w:val="009E4953"/>
    <w:rsid w:val="009E5DC2"/>
    <w:rsid w:val="009E70D5"/>
    <w:rsid w:val="009E79F2"/>
    <w:rsid w:val="009F0076"/>
    <w:rsid w:val="009F030C"/>
    <w:rsid w:val="009F44D0"/>
    <w:rsid w:val="009F7A31"/>
    <w:rsid w:val="009F7CD3"/>
    <w:rsid w:val="00A00FF5"/>
    <w:rsid w:val="00A02C6D"/>
    <w:rsid w:val="00A02F38"/>
    <w:rsid w:val="00A0421C"/>
    <w:rsid w:val="00A0462C"/>
    <w:rsid w:val="00A047C3"/>
    <w:rsid w:val="00A05276"/>
    <w:rsid w:val="00A076F2"/>
    <w:rsid w:val="00A079CC"/>
    <w:rsid w:val="00A1135E"/>
    <w:rsid w:val="00A116C2"/>
    <w:rsid w:val="00A12CE9"/>
    <w:rsid w:val="00A12E57"/>
    <w:rsid w:val="00A1395F"/>
    <w:rsid w:val="00A1478E"/>
    <w:rsid w:val="00A1483A"/>
    <w:rsid w:val="00A14C81"/>
    <w:rsid w:val="00A16B24"/>
    <w:rsid w:val="00A2046A"/>
    <w:rsid w:val="00A21712"/>
    <w:rsid w:val="00A22981"/>
    <w:rsid w:val="00A23570"/>
    <w:rsid w:val="00A256FE"/>
    <w:rsid w:val="00A30082"/>
    <w:rsid w:val="00A30A87"/>
    <w:rsid w:val="00A30B60"/>
    <w:rsid w:val="00A34751"/>
    <w:rsid w:val="00A36815"/>
    <w:rsid w:val="00A36919"/>
    <w:rsid w:val="00A36A0B"/>
    <w:rsid w:val="00A36D41"/>
    <w:rsid w:val="00A36D51"/>
    <w:rsid w:val="00A37EB1"/>
    <w:rsid w:val="00A40632"/>
    <w:rsid w:val="00A41D00"/>
    <w:rsid w:val="00A421F1"/>
    <w:rsid w:val="00A42C2C"/>
    <w:rsid w:val="00A430D2"/>
    <w:rsid w:val="00A458FC"/>
    <w:rsid w:val="00A45B41"/>
    <w:rsid w:val="00A460CE"/>
    <w:rsid w:val="00A47145"/>
    <w:rsid w:val="00A50324"/>
    <w:rsid w:val="00A51258"/>
    <w:rsid w:val="00A523C4"/>
    <w:rsid w:val="00A5609B"/>
    <w:rsid w:val="00A56BFB"/>
    <w:rsid w:val="00A642CE"/>
    <w:rsid w:val="00A650EE"/>
    <w:rsid w:val="00A70F84"/>
    <w:rsid w:val="00A71D64"/>
    <w:rsid w:val="00A73374"/>
    <w:rsid w:val="00A7499B"/>
    <w:rsid w:val="00A76BB1"/>
    <w:rsid w:val="00A8003E"/>
    <w:rsid w:val="00A80368"/>
    <w:rsid w:val="00A81EBC"/>
    <w:rsid w:val="00A82346"/>
    <w:rsid w:val="00A84064"/>
    <w:rsid w:val="00A84583"/>
    <w:rsid w:val="00A84B10"/>
    <w:rsid w:val="00A8526C"/>
    <w:rsid w:val="00A85519"/>
    <w:rsid w:val="00A861E3"/>
    <w:rsid w:val="00A87661"/>
    <w:rsid w:val="00A91E5C"/>
    <w:rsid w:val="00A93B83"/>
    <w:rsid w:val="00A93E7C"/>
    <w:rsid w:val="00A93EBC"/>
    <w:rsid w:val="00A946AA"/>
    <w:rsid w:val="00A97D39"/>
    <w:rsid w:val="00AA02F1"/>
    <w:rsid w:val="00AA06AE"/>
    <w:rsid w:val="00AA20FD"/>
    <w:rsid w:val="00AA3C59"/>
    <w:rsid w:val="00AA3FBF"/>
    <w:rsid w:val="00AA76B3"/>
    <w:rsid w:val="00AB03D3"/>
    <w:rsid w:val="00AB1D15"/>
    <w:rsid w:val="00AB29AC"/>
    <w:rsid w:val="00AB3447"/>
    <w:rsid w:val="00AC04A6"/>
    <w:rsid w:val="00AC14EA"/>
    <w:rsid w:val="00AC153F"/>
    <w:rsid w:val="00AC4913"/>
    <w:rsid w:val="00AC5981"/>
    <w:rsid w:val="00AC5CB8"/>
    <w:rsid w:val="00AC6332"/>
    <w:rsid w:val="00AC6863"/>
    <w:rsid w:val="00AC7A6A"/>
    <w:rsid w:val="00AC7E7C"/>
    <w:rsid w:val="00AD0859"/>
    <w:rsid w:val="00AD24FE"/>
    <w:rsid w:val="00AD3FCD"/>
    <w:rsid w:val="00AD4F8E"/>
    <w:rsid w:val="00AD5CCC"/>
    <w:rsid w:val="00AD5E76"/>
    <w:rsid w:val="00AD6A02"/>
    <w:rsid w:val="00AD6F13"/>
    <w:rsid w:val="00AD731D"/>
    <w:rsid w:val="00AE105F"/>
    <w:rsid w:val="00AE149F"/>
    <w:rsid w:val="00AE15E5"/>
    <w:rsid w:val="00AE23A1"/>
    <w:rsid w:val="00AE2981"/>
    <w:rsid w:val="00AE3AF7"/>
    <w:rsid w:val="00AE3FF6"/>
    <w:rsid w:val="00AE43D1"/>
    <w:rsid w:val="00AE691C"/>
    <w:rsid w:val="00AE6EF3"/>
    <w:rsid w:val="00AE739B"/>
    <w:rsid w:val="00AF029D"/>
    <w:rsid w:val="00AF061D"/>
    <w:rsid w:val="00AF17EA"/>
    <w:rsid w:val="00AF1971"/>
    <w:rsid w:val="00AF27AD"/>
    <w:rsid w:val="00AF3BA5"/>
    <w:rsid w:val="00AF590F"/>
    <w:rsid w:val="00AF74E3"/>
    <w:rsid w:val="00B002DC"/>
    <w:rsid w:val="00B014A9"/>
    <w:rsid w:val="00B03298"/>
    <w:rsid w:val="00B03D5F"/>
    <w:rsid w:val="00B07B82"/>
    <w:rsid w:val="00B105EB"/>
    <w:rsid w:val="00B1255B"/>
    <w:rsid w:val="00B12894"/>
    <w:rsid w:val="00B1394D"/>
    <w:rsid w:val="00B14D49"/>
    <w:rsid w:val="00B15A3F"/>
    <w:rsid w:val="00B172DC"/>
    <w:rsid w:val="00B21436"/>
    <w:rsid w:val="00B22B08"/>
    <w:rsid w:val="00B23B50"/>
    <w:rsid w:val="00B24B7F"/>
    <w:rsid w:val="00B274BB"/>
    <w:rsid w:val="00B27E2C"/>
    <w:rsid w:val="00B30D65"/>
    <w:rsid w:val="00B34163"/>
    <w:rsid w:val="00B3671A"/>
    <w:rsid w:val="00B36F18"/>
    <w:rsid w:val="00B4157D"/>
    <w:rsid w:val="00B4248E"/>
    <w:rsid w:val="00B42D60"/>
    <w:rsid w:val="00B45A98"/>
    <w:rsid w:val="00B50933"/>
    <w:rsid w:val="00B50A0F"/>
    <w:rsid w:val="00B52369"/>
    <w:rsid w:val="00B54CC5"/>
    <w:rsid w:val="00B552E4"/>
    <w:rsid w:val="00B55FC6"/>
    <w:rsid w:val="00B566DF"/>
    <w:rsid w:val="00B566E0"/>
    <w:rsid w:val="00B57904"/>
    <w:rsid w:val="00B602B9"/>
    <w:rsid w:val="00B6140F"/>
    <w:rsid w:val="00B61A4D"/>
    <w:rsid w:val="00B63069"/>
    <w:rsid w:val="00B630D5"/>
    <w:rsid w:val="00B65677"/>
    <w:rsid w:val="00B6709B"/>
    <w:rsid w:val="00B67E9C"/>
    <w:rsid w:val="00B71019"/>
    <w:rsid w:val="00B7631D"/>
    <w:rsid w:val="00B77978"/>
    <w:rsid w:val="00B81BDA"/>
    <w:rsid w:val="00B82807"/>
    <w:rsid w:val="00B8328A"/>
    <w:rsid w:val="00B832CF"/>
    <w:rsid w:val="00B837FD"/>
    <w:rsid w:val="00B84A8D"/>
    <w:rsid w:val="00B858CB"/>
    <w:rsid w:val="00B90441"/>
    <w:rsid w:val="00B90E24"/>
    <w:rsid w:val="00B92DF3"/>
    <w:rsid w:val="00B9321B"/>
    <w:rsid w:val="00B94BFB"/>
    <w:rsid w:val="00B95447"/>
    <w:rsid w:val="00B95482"/>
    <w:rsid w:val="00B9629F"/>
    <w:rsid w:val="00B966FA"/>
    <w:rsid w:val="00BA2100"/>
    <w:rsid w:val="00BA22B2"/>
    <w:rsid w:val="00BA2557"/>
    <w:rsid w:val="00BA370E"/>
    <w:rsid w:val="00BA6326"/>
    <w:rsid w:val="00BB08DE"/>
    <w:rsid w:val="00BB1120"/>
    <w:rsid w:val="00BB1FE6"/>
    <w:rsid w:val="00BB3BF4"/>
    <w:rsid w:val="00BB79D6"/>
    <w:rsid w:val="00BB7DF5"/>
    <w:rsid w:val="00BC00A3"/>
    <w:rsid w:val="00BC00A8"/>
    <w:rsid w:val="00BC054A"/>
    <w:rsid w:val="00BC0639"/>
    <w:rsid w:val="00BC37B9"/>
    <w:rsid w:val="00BC4345"/>
    <w:rsid w:val="00BC43BB"/>
    <w:rsid w:val="00BC697F"/>
    <w:rsid w:val="00BC7E9F"/>
    <w:rsid w:val="00BC7F52"/>
    <w:rsid w:val="00BD015C"/>
    <w:rsid w:val="00BD034F"/>
    <w:rsid w:val="00BD1C6D"/>
    <w:rsid w:val="00BD254D"/>
    <w:rsid w:val="00BD3FAD"/>
    <w:rsid w:val="00BD7E43"/>
    <w:rsid w:val="00BE03B9"/>
    <w:rsid w:val="00BE0F01"/>
    <w:rsid w:val="00BE1281"/>
    <w:rsid w:val="00BE1839"/>
    <w:rsid w:val="00BE1A97"/>
    <w:rsid w:val="00BE1ED6"/>
    <w:rsid w:val="00BE5056"/>
    <w:rsid w:val="00BE5C61"/>
    <w:rsid w:val="00BE7F79"/>
    <w:rsid w:val="00BF205A"/>
    <w:rsid w:val="00BF462D"/>
    <w:rsid w:val="00BF6B82"/>
    <w:rsid w:val="00BF6C85"/>
    <w:rsid w:val="00BF70C5"/>
    <w:rsid w:val="00C00DF8"/>
    <w:rsid w:val="00C012E6"/>
    <w:rsid w:val="00C0195A"/>
    <w:rsid w:val="00C023C9"/>
    <w:rsid w:val="00C03AA4"/>
    <w:rsid w:val="00C07C34"/>
    <w:rsid w:val="00C11402"/>
    <w:rsid w:val="00C12C9A"/>
    <w:rsid w:val="00C12D7B"/>
    <w:rsid w:val="00C1313C"/>
    <w:rsid w:val="00C15301"/>
    <w:rsid w:val="00C15D52"/>
    <w:rsid w:val="00C17B9A"/>
    <w:rsid w:val="00C2063A"/>
    <w:rsid w:val="00C22511"/>
    <w:rsid w:val="00C225E6"/>
    <w:rsid w:val="00C228F5"/>
    <w:rsid w:val="00C22EBA"/>
    <w:rsid w:val="00C239A1"/>
    <w:rsid w:val="00C2492C"/>
    <w:rsid w:val="00C27DAB"/>
    <w:rsid w:val="00C322C5"/>
    <w:rsid w:val="00C3293F"/>
    <w:rsid w:val="00C33CF9"/>
    <w:rsid w:val="00C36FD0"/>
    <w:rsid w:val="00C37693"/>
    <w:rsid w:val="00C42684"/>
    <w:rsid w:val="00C4384C"/>
    <w:rsid w:val="00C439FB"/>
    <w:rsid w:val="00C459BF"/>
    <w:rsid w:val="00C46A5D"/>
    <w:rsid w:val="00C52723"/>
    <w:rsid w:val="00C536C4"/>
    <w:rsid w:val="00C53856"/>
    <w:rsid w:val="00C561A0"/>
    <w:rsid w:val="00C575DC"/>
    <w:rsid w:val="00C60DF8"/>
    <w:rsid w:val="00C63B95"/>
    <w:rsid w:val="00C63CDE"/>
    <w:rsid w:val="00C64A1B"/>
    <w:rsid w:val="00C64E5F"/>
    <w:rsid w:val="00C66259"/>
    <w:rsid w:val="00C66ECD"/>
    <w:rsid w:val="00C70A61"/>
    <w:rsid w:val="00C70DEF"/>
    <w:rsid w:val="00C71440"/>
    <w:rsid w:val="00C71A3E"/>
    <w:rsid w:val="00C722DE"/>
    <w:rsid w:val="00C724D9"/>
    <w:rsid w:val="00C72671"/>
    <w:rsid w:val="00C73C33"/>
    <w:rsid w:val="00C7598B"/>
    <w:rsid w:val="00C77013"/>
    <w:rsid w:val="00C7791B"/>
    <w:rsid w:val="00C80033"/>
    <w:rsid w:val="00C8237F"/>
    <w:rsid w:val="00C83716"/>
    <w:rsid w:val="00C83D12"/>
    <w:rsid w:val="00C841C1"/>
    <w:rsid w:val="00C84E37"/>
    <w:rsid w:val="00C85877"/>
    <w:rsid w:val="00C85DAF"/>
    <w:rsid w:val="00C86602"/>
    <w:rsid w:val="00C86B88"/>
    <w:rsid w:val="00C8702A"/>
    <w:rsid w:val="00C90DA1"/>
    <w:rsid w:val="00C90EBF"/>
    <w:rsid w:val="00C9283E"/>
    <w:rsid w:val="00C92C60"/>
    <w:rsid w:val="00C92FF8"/>
    <w:rsid w:val="00C96BF1"/>
    <w:rsid w:val="00C9715C"/>
    <w:rsid w:val="00C9754E"/>
    <w:rsid w:val="00C97A3E"/>
    <w:rsid w:val="00CA03E2"/>
    <w:rsid w:val="00CA0DD0"/>
    <w:rsid w:val="00CA0EE9"/>
    <w:rsid w:val="00CA1188"/>
    <w:rsid w:val="00CA2522"/>
    <w:rsid w:val="00CA25FA"/>
    <w:rsid w:val="00CA3A11"/>
    <w:rsid w:val="00CB00F1"/>
    <w:rsid w:val="00CB1A21"/>
    <w:rsid w:val="00CB48D4"/>
    <w:rsid w:val="00CB4E3D"/>
    <w:rsid w:val="00CB5051"/>
    <w:rsid w:val="00CB6090"/>
    <w:rsid w:val="00CC1069"/>
    <w:rsid w:val="00CC2340"/>
    <w:rsid w:val="00CC2F62"/>
    <w:rsid w:val="00CC3C66"/>
    <w:rsid w:val="00CC6705"/>
    <w:rsid w:val="00CC6DEB"/>
    <w:rsid w:val="00CC7F2A"/>
    <w:rsid w:val="00CD1A60"/>
    <w:rsid w:val="00CD1CBC"/>
    <w:rsid w:val="00CD39C8"/>
    <w:rsid w:val="00CD48A4"/>
    <w:rsid w:val="00CD50FC"/>
    <w:rsid w:val="00CD5B99"/>
    <w:rsid w:val="00CD5BA6"/>
    <w:rsid w:val="00CD6FF5"/>
    <w:rsid w:val="00CD7589"/>
    <w:rsid w:val="00CD7990"/>
    <w:rsid w:val="00CE082C"/>
    <w:rsid w:val="00CE1651"/>
    <w:rsid w:val="00CE179E"/>
    <w:rsid w:val="00CE1F96"/>
    <w:rsid w:val="00CE24D8"/>
    <w:rsid w:val="00CE3B3A"/>
    <w:rsid w:val="00CE45FD"/>
    <w:rsid w:val="00CE6D58"/>
    <w:rsid w:val="00CE72EE"/>
    <w:rsid w:val="00CE7FFA"/>
    <w:rsid w:val="00CF0710"/>
    <w:rsid w:val="00CF1747"/>
    <w:rsid w:val="00CF1892"/>
    <w:rsid w:val="00CF196F"/>
    <w:rsid w:val="00CF2A4C"/>
    <w:rsid w:val="00CF2E15"/>
    <w:rsid w:val="00CF43EC"/>
    <w:rsid w:val="00CF4903"/>
    <w:rsid w:val="00CF5B7E"/>
    <w:rsid w:val="00CF6391"/>
    <w:rsid w:val="00CF6A73"/>
    <w:rsid w:val="00CF750D"/>
    <w:rsid w:val="00D0283F"/>
    <w:rsid w:val="00D04038"/>
    <w:rsid w:val="00D04B78"/>
    <w:rsid w:val="00D05203"/>
    <w:rsid w:val="00D102DE"/>
    <w:rsid w:val="00D12722"/>
    <w:rsid w:val="00D12DF6"/>
    <w:rsid w:val="00D13713"/>
    <w:rsid w:val="00D14B31"/>
    <w:rsid w:val="00D14EB4"/>
    <w:rsid w:val="00D16CF0"/>
    <w:rsid w:val="00D1747F"/>
    <w:rsid w:val="00D20C31"/>
    <w:rsid w:val="00D21265"/>
    <w:rsid w:val="00D22597"/>
    <w:rsid w:val="00D261DE"/>
    <w:rsid w:val="00D262EF"/>
    <w:rsid w:val="00D272BC"/>
    <w:rsid w:val="00D32D8F"/>
    <w:rsid w:val="00D33A66"/>
    <w:rsid w:val="00D35281"/>
    <w:rsid w:val="00D35B56"/>
    <w:rsid w:val="00D35D72"/>
    <w:rsid w:val="00D40EDB"/>
    <w:rsid w:val="00D42483"/>
    <w:rsid w:val="00D4583A"/>
    <w:rsid w:val="00D46747"/>
    <w:rsid w:val="00D4699E"/>
    <w:rsid w:val="00D47300"/>
    <w:rsid w:val="00D47FBF"/>
    <w:rsid w:val="00D536C3"/>
    <w:rsid w:val="00D53904"/>
    <w:rsid w:val="00D53FC7"/>
    <w:rsid w:val="00D54D0C"/>
    <w:rsid w:val="00D55BEE"/>
    <w:rsid w:val="00D569C5"/>
    <w:rsid w:val="00D570C6"/>
    <w:rsid w:val="00D62D4E"/>
    <w:rsid w:val="00D6315C"/>
    <w:rsid w:val="00D65009"/>
    <w:rsid w:val="00D668E8"/>
    <w:rsid w:val="00D67245"/>
    <w:rsid w:val="00D7028C"/>
    <w:rsid w:val="00D7035E"/>
    <w:rsid w:val="00D71F2F"/>
    <w:rsid w:val="00D733C1"/>
    <w:rsid w:val="00D73AAC"/>
    <w:rsid w:val="00D7408F"/>
    <w:rsid w:val="00D76EC5"/>
    <w:rsid w:val="00D80D57"/>
    <w:rsid w:val="00D81394"/>
    <w:rsid w:val="00D81FE1"/>
    <w:rsid w:val="00D8219E"/>
    <w:rsid w:val="00D824D6"/>
    <w:rsid w:val="00D84572"/>
    <w:rsid w:val="00D847AD"/>
    <w:rsid w:val="00D86A6B"/>
    <w:rsid w:val="00D86B27"/>
    <w:rsid w:val="00D87831"/>
    <w:rsid w:val="00D91072"/>
    <w:rsid w:val="00D91BD2"/>
    <w:rsid w:val="00D92E8A"/>
    <w:rsid w:val="00D93C74"/>
    <w:rsid w:val="00D93F60"/>
    <w:rsid w:val="00D93FA7"/>
    <w:rsid w:val="00D94C11"/>
    <w:rsid w:val="00D966D1"/>
    <w:rsid w:val="00D97064"/>
    <w:rsid w:val="00DA2111"/>
    <w:rsid w:val="00DA29AB"/>
    <w:rsid w:val="00DA29F2"/>
    <w:rsid w:val="00DA2EAA"/>
    <w:rsid w:val="00DA367B"/>
    <w:rsid w:val="00DA622D"/>
    <w:rsid w:val="00DA62B3"/>
    <w:rsid w:val="00DA7399"/>
    <w:rsid w:val="00DB0B04"/>
    <w:rsid w:val="00DB6749"/>
    <w:rsid w:val="00DB6A9F"/>
    <w:rsid w:val="00DB7322"/>
    <w:rsid w:val="00DB7E9F"/>
    <w:rsid w:val="00DC168B"/>
    <w:rsid w:val="00DC2789"/>
    <w:rsid w:val="00DC3DB4"/>
    <w:rsid w:val="00DC5BFA"/>
    <w:rsid w:val="00DC677F"/>
    <w:rsid w:val="00DC68C2"/>
    <w:rsid w:val="00DD0352"/>
    <w:rsid w:val="00DD12C7"/>
    <w:rsid w:val="00DD145E"/>
    <w:rsid w:val="00DD1C06"/>
    <w:rsid w:val="00DD22E3"/>
    <w:rsid w:val="00DD4370"/>
    <w:rsid w:val="00DD5B50"/>
    <w:rsid w:val="00DD6145"/>
    <w:rsid w:val="00DD78BA"/>
    <w:rsid w:val="00DE063A"/>
    <w:rsid w:val="00DE2A61"/>
    <w:rsid w:val="00DE2BF2"/>
    <w:rsid w:val="00DE44D9"/>
    <w:rsid w:val="00DE4A52"/>
    <w:rsid w:val="00DE5C81"/>
    <w:rsid w:val="00DE5E63"/>
    <w:rsid w:val="00DE6455"/>
    <w:rsid w:val="00DE7695"/>
    <w:rsid w:val="00DE77EC"/>
    <w:rsid w:val="00DE7B0D"/>
    <w:rsid w:val="00DF04C3"/>
    <w:rsid w:val="00DF080C"/>
    <w:rsid w:val="00DF0B12"/>
    <w:rsid w:val="00DF1BFD"/>
    <w:rsid w:val="00DF2653"/>
    <w:rsid w:val="00DF4250"/>
    <w:rsid w:val="00DF4A56"/>
    <w:rsid w:val="00DF6235"/>
    <w:rsid w:val="00E041D2"/>
    <w:rsid w:val="00E04B90"/>
    <w:rsid w:val="00E04FC1"/>
    <w:rsid w:val="00E062BC"/>
    <w:rsid w:val="00E145E1"/>
    <w:rsid w:val="00E14D33"/>
    <w:rsid w:val="00E1639A"/>
    <w:rsid w:val="00E16AB3"/>
    <w:rsid w:val="00E17119"/>
    <w:rsid w:val="00E17C92"/>
    <w:rsid w:val="00E22A55"/>
    <w:rsid w:val="00E254A3"/>
    <w:rsid w:val="00E256DD"/>
    <w:rsid w:val="00E300E1"/>
    <w:rsid w:val="00E30544"/>
    <w:rsid w:val="00E32A9A"/>
    <w:rsid w:val="00E33794"/>
    <w:rsid w:val="00E33A9F"/>
    <w:rsid w:val="00E34467"/>
    <w:rsid w:val="00E3757B"/>
    <w:rsid w:val="00E37E93"/>
    <w:rsid w:val="00E37F5C"/>
    <w:rsid w:val="00E4048D"/>
    <w:rsid w:val="00E4129C"/>
    <w:rsid w:val="00E427B2"/>
    <w:rsid w:val="00E42B85"/>
    <w:rsid w:val="00E42D0B"/>
    <w:rsid w:val="00E447DF"/>
    <w:rsid w:val="00E45494"/>
    <w:rsid w:val="00E5015C"/>
    <w:rsid w:val="00E52AEA"/>
    <w:rsid w:val="00E52C32"/>
    <w:rsid w:val="00E54504"/>
    <w:rsid w:val="00E54ED6"/>
    <w:rsid w:val="00E560AA"/>
    <w:rsid w:val="00E57FA8"/>
    <w:rsid w:val="00E605CD"/>
    <w:rsid w:val="00E61D3D"/>
    <w:rsid w:val="00E63B64"/>
    <w:rsid w:val="00E63D2F"/>
    <w:rsid w:val="00E63FC2"/>
    <w:rsid w:val="00E64510"/>
    <w:rsid w:val="00E65B2D"/>
    <w:rsid w:val="00E71809"/>
    <w:rsid w:val="00E71FB8"/>
    <w:rsid w:val="00E729C3"/>
    <w:rsid w:val="00E755DF"/>
    <w:rsid w:val="00E7662D"/>
    <w:rsid w:val="00E801A6"/>
    <w:rsid w:val="00E803EA"/>
    <w:rsid w:val="00E81CE7"/>
    <w:rsid w:val="00E82B3A"/>
    <w:rsid w:val="00E83E9F"/>
    <w:rsid w:val="00E84B9A"/>
    <w:rsid w:val="00E8587F"/>
    <w:rsid w:val="00E86EA4"/>
    <w:rsid w:val="00E8731E"/>
    <w:rsid w:val="00E879B2"/>
    <w:rsid w:val="00E92413"/>
    <w:rsid w:val="00E94795"/>
    <w:rsid w:val="00E95454"/>
    <w:rsid w:val="00E955B2"/>
    <w:rsid w:val="00E97C63"/>
    <w:rsid w:val="00EA066D"/>
    <w:rsid w:val="00EA0682"/>
    <w:rsid w:val="00EA0F68"/>
    <w:rsid w:val="00EA43FD"/>
    <w:rsid w:val="00EA49C5"/>
    <w:rsid w:val="00EA543B"/>
    <w:rsid w:val="00EA608A"/>
    <w:rsid w:val="00EA6F32"/>
    <w:rsid w:val="00EA79FE"/>
    <w:rsid w:val="00EB1380"/>
    <w:rsid w:val="00EB2629"/>
    <w:rsid w:val="00EB3162"/>
    <w:rsid w:val="00EB3AED"/>
    <w:rsid w:val="00EB5BD8"/>
    <w:rsid w:val="00EB73A2"/>
    <w:rsid w:val="00EB7F88"/>
    <w:rsid w:val="00EC1500"/>
    <w:rsid w:val="00EC1760"/>
    <w:rsid w:val="00EC1DA6"/>
    <w:rsid w:val="00EC1E5F"/>
    <w:rsid w:val="00EC2150"/>
    <w:rsid w:val="00EC253F"/>
    <w:rsid w:val="00EC31EE"/>
    <w:rsid w:val="00EC4991"/>
    <w:rsid w:val="00EC53D7"/>
    <w:rsid w:val="00EC6486"/>
    <w:rsid w:val="00EC719F"/>
    <w:rsid w:val="00ED1139"/>
    <w:rsid w:val="00ED1CA3"/>
    <w:rsid w:val="00ED2299"/>
    <w:rsid w:val="00ED3CA9"/>
    <w:rsid w:val="00ED3F50"/>
    <w:rsid w:val="00ED44D3"/>
    <w:rsid w:val="00ED4DC6"/>
    <w:rsid w:val="00ED5F7B"/>
    <w:rsid w:val="00ED6B5F"/>
    <w:rsid w:val="00ED705F"/>
    <w:rsid w:val="00ED78A1"/>
    <w:rsid w:val="00EE0DAB"/>
    <w:rsid w:val="00EE149C"/>
    <w:rsid w:val="00EE1B6E"/>
    <w:rsid w:val="00EE288C"/>
    <w:rsid w:val="00EE2C92"/>
    <w:rsid w:val="00EE2E1A"/>
    <w:rsid w:val="00EE302F"/>
    <w:rsid w:val="00EE3F54"/>
    <w:rsid w:val="00EE43D9"/>
    <w:rsid w:val="00EE598C"/>
    <w:rsid w:val="00EE5D73"/>
    <w:rsid w:val="00EE6091"/>
    <w:rsid w:val="00EE6F3D"/>
    <w:rsid w:val="00EF0541"/>
    <w:rsid w:val="00EF1573"/>
    <w:rsid w:val="00F00008"/>
    <w:rsid w:val="00F00439"/>
    <w:rsid w:val="00F00D41"/>
    <w:rsid w:val="00F00D43"/>
    <w:rsid w:val="00F01546"/>
    <w:rsid w:val="00F01964"/>
    <w:rsid w:val="00F05572"/>
    <w:rsid w:val="00F0574C"/>
    <w:rsid w:val="00F10D8E"/>
    <w:rsid w:val="00F11517"/>
    <w:rsid w:val="00F11727"/>
    <w:rsid w:val="00F12038"/>
    <w:rsid w:val="00F147F5"/>
    <w:rsid w:val="00F16CB2"/>
    <w:rsid w:val="00F2032D"/>
    <w:rsid w:val="00F23BAB"/>
    <w:rsid w:val="00F23BB5"/>
    <w:rsid w:val="00F23FB1"/>
    <w:rsid w:val="00F24F12"/>
    <w:rsid w:val="00F2527E"/>
    <w:rsid w:val="00F25AB2"/>
    <w:rsid w:val="00F26547"/>
    <w:rsid w:val="00F303B0"/>
    <w:rsid w:val="00F30B0C"/>
    <w:rsid w:val="00F33498"/>
    <w:rsid w:val="00F35871"/>
    <w:rsid w:val="00F367D4"/>
    <w:rsid w:val="00F4009C"/>
    <w:rsid w:val="00F40782"/>
    <w:rsid w:val="00F407F1"/>
    <w:rsid w:val="00F411F2"/>
    <w:rsid w:val="00F421BA"/>
    <w:rsid w:val="00F439E3"/>
    <w:rsid w:val="00F455B8"/>
    <w:rsid w:val="00F45A02"/>
    <w:rsid w:val="00F46254"/>
    <w:rsid w:val="00F46CE2"/>
    <w:rsid w:val="00F477B5"/>
    <w:rsid w:val="00F47862"/>
    <w:rsid w:val="00F54725"/>
    <w:rsid w:val="00F55E5B"/>
    <w:rsid w:val="00F60583"/>
    <w:rsid w:val="00F62F7B"/>
    <w:rsid w:val="00F6314C"/>
    <w:rsid w:val="00F63E63"/>
    <w:rsid w:val="00F641AD"/>
    <w:rsid w:val="00F647CC"/>
    <w:rsid w:val="00F648CE"/>
    <w:rsid w:val="00F648F1"/>
    <w:rsid w:val="00F65BE2"/>
    <w:rsid w:val="00F6632C"/>
    <w:rsid w:val="00F67523"/>
    <w:rsid w:val="00F67F9D"/>
    <w:rsid w:val="00F71BCC"/>
    <w:rsid w:val="00F72039"/>
    <w:rsid w:val="00F721C7"/>
    <w:rsid w:val="00F723F9"/>
    <w:rsid w:val="00F7333D"/>
    <w:rsid w:val="00F763A9"/>
    <w:rsid w:val="00F7687A"/>
    <w:rsid w:val="00F77083"/>
    <w:rsid w:val="00F77536"/>
    <w:rsid w:val="00F775F6"/>
    <w:rsid w:val="00F77C33"/>
    <w:rsid w:val="00F77EEC"/>
    <w:rsid w:val="00F80352"/>
    <w:rsid w:val="00F8090D"/>
    <w:rsid w:val="00F80AF3"/>
    <w:rsid w:val="00F80BB4"/>
    <w:rsid w:val="00F81A76"/>
    <w:rsid w:val="00F81E94"/>
    <w:rsid w:val="00F82728"/>
    <w:rsid w:val="00F83E2B"/>
    <w:rsid w:val="00F85514"/>
    <w:rsid w:val="00F85B3E"/>
    <w:rsid w:val="00F8678C"/>
    <w:rsid w:val="00F86C0C"/>
    <w:rsid w:val="00F905D8"/>
    <w:rsid w:val="00F90B21"/>
    <w:rsid w:val="00F91642"/>
    <w:rsid w:val="00F922F2"/>
    <w:rsid w:val="00F942D5"/>
    <w:rsid w:val="00F950EC"/>
    <w:rsid w:val="00F953FB"/>
    <w:rsid w:val="00F9565A"/>
    <w:rsid w:val="00FA05BB"/>
    <w:rsid w:val="00FA0EDF"/>
    <w:rsid w:val="00FA0FD9"/>
    <w:rsid w:val="00FA2EB8"/>
    <w:rsid w:val="00FA4D60"/>
    <w:rsid w:val="00FA5478"/>
    <w:rsid w:val="00FA5BE9"/>
    <w:rsid w:val="00FA6DA3"/>
    <w:rsid w:val="00FA74B8"/>
    <w:rsid w:val="00FA7F06"/>
    <w:rsid w:val="00FB097A"/>
    <w:rsid w:val="00FB1BD0"/>
    <w:rsid w:val="00FB3997"/>
    <w:rsid w:val="00FB39B5"/>
    <w:rsid w:val="00FB41CF"/>
    <w:rsid w:val="00FB4234"/>
    <w:rsid w:val="00FB5132"/>
    <w:rsid w:val="00FB5432"/>
    <w:rsid w:val="00FB714C"/>
    <w:rsid w:val="00FB796A"/>
    <w:rsid w:val="00FC03BC"/>
    <w:rsid w:val="00FC4432"/>
    <w:rsid w:val="00FC5F0F"/>
    <w:rsid w:val="00FC689C"/>
    <w:rsid w:val="00FC7A42"/>
    <w:rsid w:val="00FD4148"/>
    <w:rsid w:val="00FD63AD"/>
    <w:rsid w:val="00FD71F3"/>
    <w:rsid w:val="00FD7DE9"/>
    <w:rsid w:val="00FE1F9B"/>
    <w:rsid w:val="00FE2C67"/>
    <w:rsid w:val="00FE5F3D"/>
    <w:rsid w:val="00FE7262"/>
    <w:rsid w:val="00FF0225"/>
    <w:rsid w:val="00FF0337"/>
    <w:rsid w:val="00FF06D2"/>
    <w:rsid w:val="00FF2449"/>
    <w:rsid w:val="00FF2840"/>
    <w:rsid w:val="00FF3ED5"/>
    <w:rsid w:val="00FF4351"/>
    <w:rsid w:val="00FF437E"/>
    <w:rsid w:val="00FF65FE"/>
    <w:rsid w:val="00FF6654"/>
    <w:rsid w:val="00FF67E1"/>
    <w:rsid w:val="00FF7C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D80448"/>
  <w15:docId w15:val="{247AC64D-E60E-4CDE-97DA-4C10A907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42B8B"/>
    <w:rPr>
      <w:rFonts w:ascii="Arial" w:hAnsi="Arial"/>
    </w:rPr>
  </w:style>
  <w:style w:type="paragraph" w:styleId="Kop1">
    <w:name w:val="heading 1"/>
    <w:aliases w:val="Kop 1 - nummerniveau 1"/>
    <w:basedOn w:val="Standaard"/>
    <w:next w:val="Standaard"/>
    <w:link w:val="Kop1Char"/>
    <w:qFormat/>
    <w:rsid w:val="00242B8B"/>
    <w:pPr>
      <w:keepNext/>
      <w:numPr>
        <w:numId w:val="3"/>
      </w:numPr>
      <w:tabs>
        <w:tab w:val="left" w:pos="2835"/>
      </w:tabs>
      <w:spacing w:before="480" w:after="240"/>
      <w:outlineLvl w:val="0"/>
    </w:pPr>
    <w:rPr>
      <w:b/>
      <w:kern w:val="28"/>
      <w:sz w:val="36"/>
    </w:rPr>
  </w:style>
  <w:style w:type="paragraph" w:styleId="Kop2">
    <w:name w:val="heading 2"/>
    <w:aliases w:val="Paragraafkop,Kop 2 - nummerniveau 2"/>
    <w:basedOn w:val="Standaard"/>
    <w:next w:val="Standaard"/>
    <w:link w:val="Kop2Char"/>
    <w:uiPriority w:val="9"/>
    <w:qFormat/>
    <w:rsid w:val="00A5609B"/>
    <w:pPr>
      <w:widowControl w:val="0"/>
      <w:numPr>
        <w:ilvl w:val="1"/>
        <w:numId w:val="3"/>
      </w:numPr>
      <w:spacing w:before="480" w:after="240"/>
      <w:outlineLvl w:val="1"/>
    </w:pPr>
    <w:rPr>
      <w:b/>
      <w:sz w:val="28"/>
    </w:rPr>
  </w:style>
  <w:style w:type="paragraph" w:styleId="Kop3">
    <w:name w:val="heading 3"/>
    <w:aliases w:val="Kop 3 - nummerniveau 3"/>
    <w:basedOn w:val="Standaard"/>
    <w:next w:val="Standaard"/>
    <w:uiPriority w:val="9"/>
    <w:qFormat/>
    <w:rsid w:val="00242B8B"/>
    <w:pPr>
      <w:keepNext/>
      <w:keepLines/>
      <w:numPr>
        <w:ilvl w:val="2"/>
        <w:numId w:val="3"/>
      </w:numPr>
      <w:spacing w:before="240" w:after="60"/>
      <w:outlineLvl w:val="2"/>
    </w:pPr>
    <w:rPr>
      <w:b/>
    </w:rPr>
  </w:style>
  <w:style w:type="paragraph" w:styleId="Kop4">
    <w:name w:val="heading 4"/>
    <w:basedOn w:val="Standaard"/>
    <w:next w:val="Standaard"/>
    <w:uiPriority w:val="9"/>
    <w:qFormat/>
    <w:rsid w:val="00242B8B"/>
    <w:pPr>
      <w:keepNext/>
      <w:keepLines/>
      <w:numPr>
        <w:ilvl w:val="3"/>
        <w:numId w:val="3"/>
      </w:numPr>
      <w:spacing w:before="240" w:after="60"/>
      <w:outlineLvl w:val="3"/>
    </w:pPr>
    <w:rPr>
      <w:b/>
    </w:rPr>
  </w:style>
  <w:style w:type="paragraph" w:styleId="Kop5">
    <w:name w:val="heading 5"/>
    <w:basedOn w:val="Standaard"/>
    <w:next w:val="Standaard"/>
    <w:uiPriority w:val="9"/>
    <w:qFormat/>
    <w:rsid w:val="00242B8B"/>
    <w:pPr>
      <w:keepNext/>
      <w:keepLines/>
      <w:spacing w:before="240" w:after="60"/>
      <w:outlineLvl w:val="4"/>
    </w:pPr>
    <w:rPr>
      <w:i/>
      <w:sz w:val="22"/>
    </w:rPr>
  </w:style>
  <w:style w:type="paragraph" w:styleId="Kop6">
    <w:name w:val="heading 6"/>
    <w:basedOn w:val="Standaard"/>
    <w:next w:val="Standaard"/>
    <w:uiPriority w:val="9"/>
    <w:qFormat/>
    <w:rsid w:val="00242B8B"/>
    <w:pPr>
      <w:keepNext/>
      <w:keepLines/>
      <w:spacing w:before="240" w:after="60"/>
      <w:outlineLvl w:val="5"/>
    </w:pPr>
    <w:rPr>
      <w:i/>
    </w:rPr>
  </w:style>
  <w:style w:type="paragraph" w:styleId="Kop7">
    <w:name w:val="heading 7"/>
    <w:basedOn w:val="Standaard"/>
    <w:next w:val="Standaard"/>
    <w:uiPriority w:val="9"/>
    <w:qFormat/>
    <w:rsid w:val="00242B8B"/>
    <w:pPr>
      <w:keepNext/>
      <w:keepLines/>
      <w:outlineLvl w:val="6"/>
    </w:pPr>
    <w:rPr>
      <w:b/>
    </w:rPr>
  </w:style>
  <w:style w:type="paragraph" w:styleId="Kop8">
    <w:name w:val="heading 8"/>
    <w:basedOn w:val="Standaard"/>
    <w:next w:val="Standaard"/>
    <w:uiPriority w:val="9"/>
    <w:qFormat/>
    <w:rsid w:val="00242B8B"/>
    <w:pPr>
      <w:keepNext/>
      <w:keepLines/>
      <w:outlineLvl w:val="7"/>
    </w:pPr>
    <w:rPr>
      <w:b/>
      <w:i/>
      <w:sz w:val="18"/>
    </w:rPr>
  </w:style>
  <w:style w:type="paragraph" w:styleId="Kop9">
    <w:name w:val="heading 9"/>
    <w:basedOn w:val="Standaard"/>
    <w:next w:val="Standaard"/>
    <w:uiPriority w:val="9"/>
    <w:qFormat/>
    <w:rsid w:val="00242B8B"/>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242B8B"/>
    <w:rPr>
      <w:color w:val="0000FF"/>
      <w:u w:val="single"/>
    </w:rPr>
  </w:style>
  <w:style w:type="character" w:styleId="GevolgdeHyperlink">
    <w:name w:val="FollowedHyperlink"/>
    <w:basedOn w:val="Standaardalinea-lettertype"/>
    <w:semiHidden/>
    <w:rsid w:val="00242B8B"/>
    <w:rPr>
      <w:color w:val="800080"/>
      <w:u w:val="single"/>
    </w:rPr>
  </w:style>
  <w:style w:type="paragraph" w:styleId="Koptekst">
    <w:name w:val="header"/>
    <w:basedOn w:val="Standaard"/>
    <w:link w:val="KoptekstChar"/>
    <w:semiHidden/>
    <w:rsid w:val="00242B8B"/>
    <w:pPr>
      <w:tabs>
        <w:tab w:val="center" w:pos="4153"/>
        <w:tab w:val="right" w:pos="8306"/>
      </w:tabs>
    </w:pPr>
  </w:style>
  <w:style w:type="paragraph" w:styleId="Voettekst">
    <w:name w:val="footer"/>
    <w:basedOn w:val="Standaard"/>
    <w:link w:val="VoettekstChar"/>
    <w:uiPriority w:val="99"/>
    <w:rsid w:val="00242B8B"/>
    <w:pPr>
      <w:tabs>
        <w:tab w:val="center" w:pos="4153"/>
        <w:tab w:val="right" w:pos="8306"/>
      </w:tabs>
    </w:pPr>
  </w:style>
  <w:style w:type="paragraph" w:styleId="Inhopg1">
    <w:name w:val="toc 1"/>
    <w:basedOn w:val="Standaard"/>
    <w:next w:val="Standaard"/>
    <w:uiPriority w:val="39"/>
    <w:rsid w:val="00242B8B"/>
    <w:pPr>
      <w:tabs>
        <w:tab w:val="left" w:pos="600"/>
        <w:tab w:val="right" w:leader="dot" w:pos="9768"/>
      </w:tabs>
      <w:spacing w:before="120"/>
    </w:pPr>
    <w:rPr>
      <w:b/>
      <w:bCs/>
      <w:noProof/>
      <w:sz w:val="28"/>
      <w:szCs w:val="36"/>
    </w:rPr>
  </w:style>
  <w:style w:type="paragraph" w:styleId="Inhopg2">
    <w:name w:val="toc 2"/>
    <w:basedOn w:val="Standaard"/>
    <w:next w:val="Standaard"/>
    <w:uiPriority w:val="39"/>
    <w:rsid w:val="00242B8B"/>
    <w:pPr>
      <w:tabs>
        <w:tab w:val="left" w:pos="1300"/>
        <w:tab w:val="right" w:leader="dot" w:pos="9768"/>
      </w:tabs>
      <w:ind w:left="600"/>
    </w:pPr>
    <w:rPr>
      <w:noProof/>
    </w:rPr>
  </w:style>
  <w:style w:type="paragraph" w:styleId="Inhopg3">
    <w:name w:val="toc 3"/>
    <w:basedOn w:val="Standaard"/>
    <w:next w:val="Standaard"/>
    <w:uiPriority w:val="39"/>
    <w:rsid w:val="00242B8B"/>
    <w:pPr>
      <w:tabs>
        <w:tab w:val="left" w:pos="2100"/>
        <w:tab w:val="right" w:leader="dot" w:pos="9768"/>
      </w:tabs>
      <w:ind w:left="1300"/>
    </w:pPr>
    <w:rPr>
      <w:noProof/>
    </w:rPr>
  </w:style>
  <w:style w:type="paragraph" w:styleId="Inhopg4">
    <w:name w:val="toc 4"/>
    <w:basedOn w:val="Standaard"/>
    <w:next w:val="Standaard"/>
    <w:autoRedefine/>
    <w:semiHidden/>
    <w:rsid w:val="00242B8B"/>
    <w:pPr>
      <w:ind w:left="600"/>
    </w:pPr>
  </w:style>
  <w:style w:type="paragraph" w:styleId="Inhopg5">
    <w:name w:val="toc 5"/>
    <w:basedOn w:val="Standaard"/>
    <w:next w:val="Standaard"/>
    <w:autoRedefine/>
    <w:semiHidden/>
    <w:rsid w:val="00242B8B"/>
    <w:pPr>
      <w:ind w:left="800"/>
    </w:pPr>
  </w:style>
  <w:style w:type="paragraph" w:styleId="Inhopg6">
    <w:name w:val="toc 6"/>
    <w:basedOn w:val="Standaard"/>
    <w:next w:val="Standaard"/>
    <w:autoRedefine/>
    <w:semiHidden/>
    <w:rsid w:val="00242B8B"/>
    <w:pPr>
      <w:ind w:left="1000"/>
    </w:pPr>
  </w:style>
  <w:style w:type="paragraph" w:styleId="Inhopg7">
    <w:name w:val="toc 7"/>
    <w:basedOn w:val="Standaard"/>
    <w:next w:val="Standaard"/>
    <w:autoRedefine/>
    <w:semiHidden/>
    <w:rsid w:val="00242B8B"/>
    <w:pPr>
      <w:ind w:left="1200"/>
    </w:pPr>
  </w:style>
  <w:style w:type="paragraph" w:styleId="Inhopg8">
    <w:name w:val="toc 8"/>
    <w:basedOn w:val="Standaard"/>
    <w:next w:val="Standaard"/>
    <w:autoRedefine/>
    <w:semiHidden/>
    <w:rsid w:val="00242B8B"/>
    <w:pPr>
      <w:ind w:left="1400"/>
    </w:pPr>
  </w:style>
  <w:style w:type="paragraph" w:styleId="Inhopg9">
    <w:name w:val="toc 9"/>
    <w:basedOn w:val="Standaard"/>
    <w:next w:val="Standaard"/>
    <w:autoRedefine/>
    <w:semiHidden/>
    <w:rsid w:val="00242B8B"/>
    <w:pPr>
      <w:ind w:left="1600"/>
    </w:pPr>
  </w:style>
  <w:style w:type="paragraph" w:styleId="Plattetekst">
    <w:name w:val="Body Text"/>
    <w:basedOn w:val="Standaard"/>
    <w:link w:val="PlattetekstChar"/>
    <w:semiHidden/>
    <w:rsid w:val="00242B8B"/>
    <w:pPr>
      <w:pBdr>
        <w:top w:val="single" w:sz="4" w:space="1" w:color="auto"/>
        <w:left w:val="single" w:sz="4" w:space="4" w:color="auto"/>
        <w:bottom w:val="single" w:sz="4" w:space="1" w:color="auto"/>
        <w:right w:val="single" w:sz="4" w:space="4" w:color="auto"/>
      </w:pBdr>
      <w:shd w:val="clear" w:color="auto" w:fill="CCFFFF"/>
    </w:pPr>
    <w:rPr>
      <w:b/>
      <w:bCs/>
    </w:rPr>
  </w:style>
  <w:style w:type="paragraph" w:styleId="Plattetekst2">
    <w:name w:val="Body Text 2"/>
    <w:basedOn w:val="Standaard"/>
    <w:semiHidden/>
    <w:rsid w:val="00242B8B"/>
    <w:pPr>
      <w:pBdr>
        <w:top w:val="single" w:sz="6" w:space="1" w:color="auto"/>
        <w:left w:val="single" w:sz="6" w:space="4" w:color="auto"/>
        <w:bottom w:val="single" w:sz="6" w:space="1" w:color="auto"/>
        <w:right w:val="single" w:sz="6" w:space="4" w:color="auto"/>
      </w:pBdr>
      <w:shd w:val="clear" w:color="auto" w:fill="CCFFFF"/>
    </w:pPr>
    <w:rPr>
      <w:shd w:val="clear" w:color="auto" w:fill="CCFFFF"/>
    </w:rPr>
  </w:style>
  <w:style w:type="paragraph" w:styleId="Plattetekst3">
    <w:name w:val="Body Text 3"/>
    <w:basedOn w:val="Standaard"/>
    <w:link w:val="Plattetekst3Char"/>
    <w:semiHidden/>
    <w:rsid w:val="00242B8B"/>
    <w:pPr>
      <w:pBdr>
        <w:top w:val="single" w:sz="4" w:space="1" w:color="auto"/>
        <w:left w:val="single" w:sz="4" w:space="4" w:color="auto"/>
        <w:bottom w:val="single" w:sz="4" w:space="1" w:color="auto"/>
        <w:right w:val="single" w:sz="4" w:space="4" w:color="auto"/>
      </w:pBdr>
      <w:shd w:val="clear" w:color="auto" w:fill="CCFFFF"/>
    </w:pPr>
    <w:rPr>
      <w:shd w:val="clear" w:color="auto" w:fill="FFFF00"/>
    </w:rPr>
  </w:style>
  <w:style w:type="paragraph" w:styleId="Ballontekst">
    <w:name w:val="Balloon Text"/>
    <w:basedOn w:val="Standaard"/>
    <w:link w:val="BallontekstChar"/>
    <w:uiPriority w:val="99"/>
    <w:semiHidden/>
    <w:unhideWhenUsed/>
    <w:rsid w:val="00163950"/>
    <w:rPr>
      <w:rFonts w:ascii="Tahoma" w:hAnsi="Tahoma" w:cs="Tahoma"/>
      <w:sz w:val="16"/>
      <w:szCs w:val="16"/>
    </w:rPr>
  </w:style>
  <w:style w:type="character" w:customStyle="1" w:styleId="BallontekstChar">
    <w:name w:val="Ballontekst Char"/>
    <w:basedOn w:val="Standaardalinea-lettertype"/>
    <w:link w:val="Ballontekst"/>
    <w:uiPriority w:val="99"/>
    <w:semiHidden/>
    <w:rsid w:val="00163950"/>
    <w:rPr>
      <w:rFonts w:ascii="Tahoma" w:hAnsi="Tahoma" w:cs="Tahoma"/>
      <w:sz w:val="16"/>
      <w:szCs w:val="16"/>
    </w:rPr>
  </w:style>
  <w:style w:type="paragraph" w:styleId="Tekstopmerking">
    <w:name w:val="annotation text"/>
    <w:basedOn w:val="Standaard"/>
    <w:link w:val="TekstopmerkingChar"/>
    <w:uiPriority w:val="99"/>
    <w:unhideWhenUsed/>
    <w:rsid w:val="00242B8B"/>
  </w:style>
  <w:style w:type="character" w:customStyle="1" w:styleId="TekstopmerkingChar">
    <w:name w:val="Tekst opmerking Char"/>
    <w:basedOn w:val="Standaardalinea-lettertype"/>
    <w:link w:val="Tekstopmerking"/>
    <w:uiPriority w:val="99"/>
    <w:rsid w:val="00242B8B"/>
    <w:rPr>
      <w:rFonts w:ascii="Arial" w:hAnsi="Arial"/>
    </w:rPr>
  </w:style>
  <w:style w:type="character" w:styleId="Verwijzingopmerking">
    <w:name w:val="annotation reference"/>
    <w:basedOn w:val="Standaardalinea-lettertype"/>
    <w:uiPriority w:val="99"/>
    <w:semiHidden/>
    <w:unhideWhenUsed/>
    <w:rsid w:val="00242B8B"/>
    <w:rPr>
      <w:sz w:val="16"/>
      <w:szCs w:val="16"/>
    </w:rPr>
  </w:style>
  <w:style w:type="character" w:customStyle="1" w:styleId="VoettekstChar">
    <w:name w:val="Voettekst Char"/>
    <w:basedOn w:val="Standaardalinea-lettertype"/>
    <w:link w:val="Voettekst"/>
    <w:uiPriority w:val="99"/>
    <w:rsid w:val="001F00DA"/>
    <w:rPr>
      <w:rFonts w:ascii="Arial" w:hAnsi="Arial"/>
    </w:rPr>
  </w:style>
  <w:style w:type="paragraph" w:styleId="Lijstalinea">
    <w:name w:val="List Paragraph"/>
    <w:basedOn w:val="Standaard"/>
    <w:link w:val="LijstalineaChar"/>
    <w:uiPriority w:val="34"/>
    <w:qFormat/>
    <w:rsid w:val="00442DCF"/>
    <w:pPr>
      <w:ind w:left="720"/>
      <w:contextualSpacing/>
    </w:pPr>
  </w:style>
  <w:style w:type="paragraph" w:customStyle="1" w:styleId="commentaar">
    <w:name w:val="commentaar"/>
    <w:basedOn w:val="Standaard"/>
    <w:uiPriority w:val="99"/>
    <w:rsid w:val="0021349C"/>
    <w:rPr>
      <w:i/>
    </w:rPr>
  </w:style>
  <w:style w:type="paragraph" w:customStyle="1" w:styleId="broodtekst">
    <w:name w:val="broodtekst"/>
    <w:basedOn w:val="Standaard"/>
    <w:rsid w:val="006E00F1"/>
    <w:pPr>
      <w:tabs>
        <w:tab w:val="left" w:pos="1701"/>
      </w:tabs>
    </w:pPr>
    <w:rPr>
      <w:rFonts w:eastAsiaTheme="minorEastAsia" w:cs="Arial"/>
    </w:rPr>
  </w:style>
  <w:style w:type="table" w:styleId="Tabelraster">
    <w:name w:val="Table Grid"/>
    <w:basedOn w:val="Standaardtabel"/>
    <w:uiPriority w:val="59"/>
    <w:rsid w:val="006E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Arial">
    <w:name w:val="Standaard + Arial"/>
    <w:basedOn w:val="Standaard"/>
    <w:uiPriority w:val="99"/>
    <w:rsid w:val="00893DDF"/>
    <w:rPr>
      <w:rFonts w:cs="Arial"/>
      <w:sz w:val="22"/>
      <w:szCs w:val="22"/>
      <w:lang w:eastAsia="en-US"/>
    </w:rPr>
  </w:style>
  <w:style w:type="character" w:customStyle="1" w:styleId="PlattetekstChar">
    <w:name w:val="Platte tekst Char"/>
    <w:basedOn w:val="Standaardalinea-lettertype"/>
    <w:link w:val="Plattetekst"/>
    <w:semiHidden/>
    <w:rsid w:val="00347E3B"/>
    <w:rPr>
      <w:rFonts w:ascii="Arial" w:hAnsi="Arial"/>
      <w:b/>
      <w:bCs/>
      <w:shd w:val="clear" w:color="auto" w:fill="CCFFFF"/>
    </w:rPr>
  </w:style>
  <w:style w:type="character" w:customStyle="1" w:styleId="KoptekstChar">
    <w:name w:val="Koptekst Char"/>
    <w:basedOn w:val="Standaardalinea-lettertype"/>
    <w:link w:val="Koptekst"/>
    <w:semiHidden/>
    <w:rsid w:val="00FF0337"/>
    <w:rPr>
      <w:rFonts w:ascii="Arial" w:hAnsi="Arial"/>
    </w:rPr>
  </w:style>
  <w:style w:type="character" w:customStyle="1" w:styleId="Plattetekst3Char">
    <w:name w:val="Platte tekst 3 Char"/>
    <w:basedOn w:val="Standaardalinea-lettertype"/>
    <w:link w:val="Plattetekst3"/>
    <w:semiHidden/>
    <w:rsid w:val="00FF0337"/>
    <w:rPr>
      <w:rFonts w:ascii="Arial" w:hAnsi="Arial"/>
      <w:shd w:val="clear" w:color="auto" w:fill="CCFFFF"/>
    </w:rPr>
  </w:style>
  <w:style w:type="paragraph" w:styleId="Geenafstand">
    <w:name w:val="No Spacing"/>
    <w:link w:val="GeenafstandChar"/>
    <w:uiPriority w:val="1"/>
    <w:qFormat/>
    <w:rsid w:val="00841ED2"/>
    <w:rPr>
      <w:rFonts w:asciiTheme="minorHAnsi" w:eastAsiaTheme="minorEastAsia" w:hAnsiTheme="minorHAnsi" w:cstheme="minorBidi"/>
      <w:sz w:val="22"/>
      <w:szCs w:val="22"/>
      <w:lang w:eastAsia="en-US"/>
    </w:rPr>
  </w:style>
  <w:style w:type="character" w:customStyle="1" w:styleId="GeenafstandChar">
    <w:name w:val="Geen afstand Char"/>
    <w:basedOn w:val="Standaardalinea-lettertype"/>
    <w:link w:val="Geenafstand"/>
    <w:uiPriority w:val="1"/>
    <w:rsid w:val="00841ED2"/>
    <w:rPr>
      <w:rFonts w:asciiTheme="minorHAnsi" w:eastAsiaTheme="minorEastAsia" w:hAnsiTheme="minorHAnsi" w:cstheme="minorBidi"/>
      <w:sz w:val="22"/>
      <w:szCs w:val="22"/>
      <w:lang w:eastAsia="en-US"/>
    </w:rPr>
  </w:style>
  <w:style w:type="paragraph" w:customStyle="1" w:styleId="Default">
    <w:name w:val="Default"/>
    <w:rsid w:val="006B46A2"/>
    <w:pPr>
      <w:autoSpaceDE w:val="0"/>
      <w:autoSpaceDN w:val="0"/>
      <w:adjustRightInd w:val="0"/>
    </w:pPr>
    <w:rPr>
      <w:rFonts w:ascii="Arial" w:hAnsi="Arial" w:cs="Arial"/>
      <w:color w:val="000000"/>
      <w:sz w:val="24"/>
      <w:szCs w:val="24"/>
    </w:rPr>
  </w:style>
  <w:style w:type="paragraph" w:styleId="Onderwerpvanopmerking">
    <w:name w:val="annotation subject"/>
    <w:basedOn w:val="Tekstopmerking"/>
    <w:next w:val="Tekstopmerking"/>
    <w:link w:val="OnderwerpvanopmerkingChar"/>
    <w:uiPriority w:val="99"/>
    <w:semiHidden/>
    <w:unhideWhenUsed/>
    <w:rsid w:val="00F411F2"/>
    <w:rPr>
      <w:b/>
      <w:bCs/>
    </w:rPr>
  </w:style>
  <w:style w:type="character" w:customStyle="1" w:styleId="OnderwerpvanopmerkingChar">
    <w:name w:val="Onderwerp van opmerking Char"/>
    <w:basedOn w:val="TekstopmerkingChar"/>
    <w:link w:val="Onderwerpvanopmerking"/>
    <w:uiPriority w:val="99"/>
    <w:semiHidden/>
    <w:rsid w:val="00F411F2"/>
    <w:rPr>
      <w:rFonts w:ascii="Arial" w:hAnsi="Arial"/>
      <w:b/>
      <w:bCs/>
    </w:rPr>
  </w:style>
  <w:style w:type="character" w:customStyle="1" w:styleId="st1">
    <w:name w:val="st1"/>
    <w:basedOn w:val="Standaardalinea-lettertype"/>
    <w:rsid w:val="0094739C"/>
  </w:style>
  <w:style w:type="character" w:customStyle="1" w:styleId="LijstalineaChar">
    <w:name w:val="Lijstalinea Char"/>
    <w:basedOn w:val="Standaardalinea-lettertype"/>
    <w:link w:val="Lijstalinea"/>
    <w:uiPriority w:val="34"/>
    <w:locked/>
    <w:rsid w:val="0007594A"/>
    <w:rPr>
      <w:rFonts w:ascii="Arial" w:hAnsi="Arial"/>
    </w:rPr>
  </w:style>
  <w:style w:type="paragraph" w:styleId="Tekstzonderopmaak">
    <w:name w:val="Plain Text"/>
    <w:basedOn w:val="Standaard"/>
    <w:link w:val="TekstzonderopmaakChar"/>
    <w:uiPriority w:val="99"/>
    <w:unhideWhenUsed/>
    <w:rsid w:val="00770710"/>
    <w:rPr>
      <w:rFonts w:ascii="Consolas" w:eastAsiaTheme="minorHAnsi" w:hAnsi="Consolas" w:cstheme="minorBidi"/>
      <w:sz w:val="21"/>
      <w:szCs w:val="21"/>
      <w:lang w:eastAsia="en-US"/>
    </w:rPr>
  </w:style>
  <w:style w:type="character" w:customStyle="1" w:styleId="TekstzonderopmaakChar">
    <w:name w:val="Tekst zonder opmaak Char"/>
    <w:basedOn w:val="Standaardalinea-lettertype"/>
    <w:link w:val="Tekstzonderopmaak"/>
    <w:uiPriority w:val="99"/>
    <w:rsid w:val="00770710"/>
    <w:rPr>
      <w:rFonts w:ascii="Consolas" w:eastAsiaTheme="minorHAnsi" w:hAnsi="Consolas" w:cstheme="minorBidi"/>
      <w:sz w:val="21"/>
      <w:szCs w:val="21"/>
      <w:lang w:eastAsia="en-US"/>
    </w:rPr>
  </w:style>
  <w:style w:type="paragraph" w:styleId="Revisie">
    <w:name w:val="Revision"/>
    <w:hidden/>
    <w:uiPriority w:val="99"/>
    <w:semiHidden/>
    <w:rsid w:val="008B1801"/>
    <w:rPr>
      <w:rFonts w:ascii="Arial" w:hAnsi="Arial"/>
    </w:rPr>
  </w:style>
  <w:style w:type="character" w:styleId="Subtielebenadrukking">
    <w:name w:val="Subtle Emphasis"/>
    <w:basedOn w:val="Standaardalinea-lettertype"/>
    <w:uiPriority w:val="19"/>
    <w:qFormat/>
    <w:rsid w:val="0068726D"/>
    <w:rPr>
      <w:i/>
      <w:iCs/>
      <w:color w:val="808080" w:themeColor="text1" w:themeTint="7F"/>
    </w:rPr>
  </w:style>
  <w:style w:type="character" w:customStyle="1" w:styleId="Kop1Char">
    <w:name w:val="Kop 1 Char"/>
    <w:aliases w:val="Kop 1 - nummerniveau 1 Char"/>
    <w:basedOn w:val="Standaardalinea-lettertype"/>
    <w:link w:val="Kop1"/>
    <w:rsid w:val="00EB2629"/>
    <w:rPr>
      <w:rFonts w:ascii="Arial" w:hAnsi="Arial"/>
      <w:b/>
      <w:kern w:val="28"/>
      <w:sz w:val="36"/>
    </w:rPr>
  </w:style>
  <w:style w:type="character" w:customStyle="1" w:styleId="Kop2Char">
    <w:name w:val="Kop 2 Char"/>
    <w:aliases w:val="Paragraafkop Char,Kop 2 - nummerniveau 2 Char"/>
    <w:basedOn w:val="Standaardalinea-lettertype"/>
    <w:link w:val="Kop2"/>
    <w:uiPriority w:val="9"/>
    <w:rsid w:val="00EB2629"/>
    <w:rPr>
      <w:rFonts w:ascii="Arial" w:hAnsi="Arial"/>
      <w:b/>
      <w:sz w:val="28"/>
    </w:rPr>
  </w:style>
  <w:style w:type="paragraph" w:customStyle="1" w:styleId="Itemsnrsniveau1">
    <w:name w:val="Items_nrs_niveau1"/>
    <w:basedOn w:val="Kop1"/>
    <w:next w:val="Standaard"/>
    <w:link w:val="Itemsnrsniveau1Char"/>
    <w:qFormat/>
    <w:rsid w:val="00DA622D"/>
    <w:pPr>
      <w:keepLines/>
      <w:numPr>
        <w:numId w:val="20"/>
      </w:numPr>
      <w:tabs>
        <w:tab w:val="clear" w:pos="2835"/>
      </w:tabs>
      <w:spacing w:before="360" w:after="40"/>
      <w:contextualSpacing/>
    </w:pPr>
    <w:rPr>
      <w:rFonts w:eastAsiaTheme="majorEastAsia" w:cstheme="majorBidi"/>
      <w:bCs/>
      <w:kern w:val="0"/>
      <w:sz w:val="24"/>
      <w:szCs w:val="24"/>
      <w:lang w:eastAsia="en-US"/>
    </w:rPr>
  </w:style>
  <w:style w:type="paragraph" w:customStyle="1" w:styleId="Itemsnrsniveau2">
    <w:name w:val="Items_nrs_niveau2"/>
    <w:basedOn w:val="Kop2"/>
    <w:rsid w:val="00DA622D"/>
    <w:pPr>
      <w:keepNext/>
      <w:keepLines/>
      <w:widowControl/>
      <w:numPr>
        <w:numId w:val="20"/>
      </w:numPr>
      <w:spacing w:before="200" w:after="40"/>
      <w:ind w:left="709" w:hanging="425"/>
      <w:contextualSpacing/>
    </w:pPr>
    <w:rPr>
      <w:rFonts w:eastAsiaTheme="majorEastAsia" w:cstheme="majorBidi"/>
      <w:sz w:val="20"/>
      <w:szCs w:val="26"/>
      <w:lang w:eastAsia="en-US"/>
    </w:rPr>
  </w:style>
  <w:style w:type="character" w:customStyle="1" w:styleId="Itemsnrsniveau1Char">
    <w:name w:val="Items_nrs_niveau1 Char"/>
    <w:basedOn w:val="Standaardalinea-lettertype"/>
    <w:link w:val="Itemsnrsniveau1"/>
    <w:rsid w:val="00E52C32"/>
    <w:rPr>
      <w:rFonts w:ascii="Arial" w:eastAsiaTheme="majorEastAsia" w:hAnsi="Arial" w:cstheme="majorBidi"/>
      <w:b/>
      <w:bCs/>
      <w:sz w:val="24"/>
      <w:szCs w:val="24"/>
      <w:lang w:eastAsia="en-US"/>
    </w:rPr>
  </w:style>
  <w:style w:type="paragraph" w:styleId="Lijstnummering">
    <w:name w:val="List Number"/>
    <w:basedOn w:val="Standaard"/>
    <w:uiPriority w:val="99"/>
    <w:unhideWhenUsed/>
    <w:rsid w:val="00E52C32"/>
    <w:pPr>
      <w:numPr>
        <w:numId w:val="28"/>
      </w:numPr>
      <w:spacing w:after="200"/>
      <w:contextualSpacing/>
    </w:pPr>
    <w:rPr>
      <w:rFonts w:eastAsiaTheme="minorHAnsi" w:cstheme="minorBidi"/>
      <w:szCs w:val="22"/>
      <w:lang w:eastAsia="en-US"/>
    </w:rPr>
  </w:style>
  <w:style w:type="character" w:styleId="Voetnootmarkering">
    <w:name w:val="footnote reference"/>
    <w:basedOn w:val="Standaardalinea-lettertype"/>
    <w:semiHidden/>
    <w:rsid w:val="00E803EA"/>
    <w:rPr>
      <w:vertAlign w:val="superscript"/>
    </w:rPr>
  </w:style>
  <w:style w:type="paragraph" w:styleId="Voetnoottekst">
    <w:name w:val="footnote text"/>
    <w:basedOn w:val="Standaard"/>
    <w:link w:val="VoetnoottekstChar"/>
    <w:semiHidden/>
    <w:rsid w:val="00E803EA"/>
  </w:style>
  <w:style w:type="character" w:customStyle="1" w:styleId="VoetnoottekstChar">
    <w:name w:val="Voetnoottekst Char"/>
    <w:basedOn w:val="Standaardalinea-lettertype"/>
    <w:link w:val="Voetnoottekst"/>
    <w:semiHidden/>
    <w:rsid w:val="00E803E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0838">
      <w:bodyDiv w:val="1"/>
      <w:marLeft w:val="0"/>
      <w:marRight w:val="0"/>
      <w:marTop w:val="0"/>
      <w:marBottom w:val="0"/>
      <w:divBdr>
        <w:top w:val="none" w:sz="0" w:space="0" w:color="auto"/>
        <w:left w:val="none" w:sz="0" w:space="0" w:color="auto"/>
        <w:bottom w:val="none" w:sz="0" w:space="0" w:color="auto"/>
        <w:right w:val="none" w:sz="0" w:space="0" w:color="auto"/>
      </w:divBdr>
    </w:div>
    <w:div w:id="304819347">
      <w:bodyDiv w:val="1"/>
      <w:marLeft w:val="0"/>
      <w:marRight w:val="0"/>
      <w:marTop w:val="0"/>
      <w:marBottom w:val="0"/>
      <w:divBdr>
        <w:top w:val="none" w:sz="0" w:space="0" w:color="auto"/>
        <w:left w:val="none" w:sz="0" w:space="0" w:color="auto"/>
        <w:bottom w:val="none" w:sz="0" w:space="0" w:color="auto"/>
        <w:right w:val="none" w:sz="0" w:space="0" w:color="auto"/>
      </w:divBdr>
    </w:div>
    <w:div w:id="437019611">
      <w:bodyDiv w:val="1"/>
      <w:marLeft w:val="0"/>
      <w:marRight w:val="0"/>
      <w:marTop w:val="0"/>
      <w:marBottom w:val="0"/>
      <w:divBdr>
        <w:top w:val="none" w:sz="0" w:space="0" w:color="auto"/>
        <w:left w:val="none" w:sz="0" w:space="0" w:color="auto"/>
        <w:bottom w:val="none" w:sz="0" w:space="0" w:color="auto"/>
        <w:right w:val="none" w:sz="0" w:space="0" w:color="auto"/>
      </w:divBdr>
    </w:div>
    <w:div w:id="508057653">
      <w:bodyDiv w:val="1"/>
      <w:marLeft w:val="0"/>
      <w:marRight w:val="0"/>
      <w:marTop w:val="0"/>
      <w:marBottom w:val="0"/>
      <w:divBdr>
        <w:top w:val="none" w:sz="0" w:space="0" w:color="auto"/>
        <w:left w:val="none" w:sz="0" w:space="0" w:color="auto"/>
        <w:bottom w:val="none" w:sz="0" w:space="0" w:color="auto"/>
        <w:right w:val="none" w:sz="0" w:space="0" w:color="auto"/>
      </w:divBdr>
    </w:div>
    <w:div w:id="642465847">
      <w:bodyDiv w:val="1"/>
      <w:marLeft w:val="0"/>
      <w:marRight w:val="0"/>
      <w:marTop w:val="0"/>
      <w:marBottom w:val="0"/>
      <w:divBdr>
        <w:top w:val="none" w:sz="0" w:space="0" w:color="auto"/>
        <w:left w:val="none" w:sz="0" w:space="0" w:color="auto"/>
        <w:bottom w:val="none" w:sz="0" w:space="0" w:color="auto"/>
        <w:right w:val="none" w:sz="0" w:space="0" w:color="auto"/>
      </w:divBdr>
    </w:div>
    <w:div w:id="1019157553">
      <w:bodyDiv w:val="1"/>
      <w:marLeft w:val="0"/>
      <w:marRight w:val="0"/>
      <w:marTop w:val="0"/>
      <w:marBottom w:val="0"/>
      <w:divBdr>
        <w:top w:val="none" w:sz="0" w:space="0" w:color="auto"/>
        <w:left w:val="none" w:sz="0" w:space="0" w:color="auto"/>
        <w:bottom w:val="none" w:sz="0" w:space="0" w:color="auto"/>
        <w:right w:val="none" w:sz="0" w:space="0" w:color="auto"/>
      </w:divBdr>
    </w:div>
    <w:div w:id="1052265311">
      <w:bodyDiv w:val="1"/>
      <w:marLeft w:val="0"/>
      <w:marRight w:val="0"/>
      <w:marTop w:val="0"/>
      <w:marBottom w:val="0"/>
      <w:divBdr>
        <w:top w:val="none" w:sz="0" w:space="0" w:color="auto"/>
        <w:left w:val="none" w:sz="0" w:space="0" w:color="auto"/>
        <w:bottom w:val="none" w:sz="0" w:space="0" w:color="auto"/>
        <w:right w:val="none" w:sz="0" w:space="0" w:color="auto"/>
      </w:divBdr>
    </w:div>
    <w:div w:id="1275482169">
      <w:bodyDiv w:val="1"/>
      <w:marLeft w:val="0"/>
      <w:marRight w:val="0"/>
      <w:marTop w:val="0"/>
      <w:marBottom w:val="0"/>
      <w:divBdr>
        <w:top w:val="none" w:sz="0" w:space="0" w:color="auto"/>
        <w:left w:val="none" w:sz="0" w:space="0" w:color="auto"/>
        <w:bottom w:val="none" w:sz="0" w:space="0" w:color="auto"/>
        <w:right w:val="none" w:sz="0" w:space="0" w:color="auto"/>
      </w:divBdr>
    </w:div>
    <w:div w:id="1295911055">
      <w:bodyDiv w:val="1"/>
      <w:marLeft w:val="0"/>
      <w:marRight w:val="0"/>
      <w:marTop w:val="0"/>
      <w:marBottom w:val="0"/>
      <w:divBdr>
        <w:top w:val="none" w:sz="0" w:space="0" w:color="auto"/>
        <w:left w:val="none" w:sz="0" w:space="0" w:color="auto"/>
        <w:bottom w:val="none" w:sz="0" w:space="0" w:color="auto"/>
        <w:right w:val="none" w:sz="0" w:space="0" w:color="auto"/>
      </w:divBdr>
    </w:div>
    <w:div w:id="1440683088">
      <w:bodyDiv w:val="1"/>
      <w:marLeft w:val="0"/>
      <w:marRight w:val="0"/>
      <w:marTop w:val="0"/>
      <w:marBottom w:val="0"/>
      <w:divBdr>
        <w:top w:val="none" w:sz="0" w:space="0" w:color="auto"/>
        <w:left w:val="none" w:sz="0" w:space="0" w:color="auto"/>
        <w:bottom w:val="none" w:sz="0" w:space="0" w:color="auto"/>
        <w:right w:val="none" w:sz="0" w:space="0" w:color="auto"/>
      </w:divBdr>
    </w:div>
    <w:div w:id="1519152770">
      <w:bodyDiv w:val="1"/>
      <w:marLeft w:val="0"/>
      <w:marRight w:val="0"/>
      <w:marTop w:val="0"/>
      <w:marBottom w:val="0"/>
      <w:divBdr>
        <w:top w:val="none" w:sz="0" w:space="0" w:color="auto"/>
        <w:left w:val="none" w:sz="0" w:space="0" w:color="auto"/>
        <w:bottom w:val="none" w:sz="0" w:space="0" w:color="auto"/>
        <w:right w:val="none" w:sz="0" w:space="0" w:color="auto"/>
      </w:divBdr>
    </w:div>
    <w:div w:id="1584952120">
      <w:bodyDiv w:val="1"/>
      <w:marLeft w:val="0"/>
      <w:marRight w:val="0"/>
      <w:marTop w:val="0"/>
      <w:marBottom w:val="0"/>
      <w:divBdr>
        <w:top w:val="none" w:sz="0" w:space="0" w:color="auto"/>
        <w:left w:val="none" w:sz="0" w:space="0" w:color="auto"/>
        <w:bottom w:val="none" w:sz="0" w:space="0" w:color="auto"/>
        <w:right w:val="none" w:sz="0" w:space="0" w:color="auto"/>
      </w:divBdr>
    </w:div>
    <w:div w:id="18166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8A34E-F70F-454D-B0C0-FA5255B9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691B513F.dotm</Template>
  <TotalTime>1</TotalTime>
  <Pages>5</Pages>
  <Words>527</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1</vt:lpstr>
    </vt:vector>
  </TitlesOfParts>
  <Company>Gemeente Gouda</Company>
  <LinksUpToDate>false</LinksUpToDate>
  <CharactersWithSpaces>3421</CharactersWithSpaces>
  <SharedDoc>false</SharedDoc>
  <HLinks>
    <vt:vector size="354" baseType="variant">
      <vt:variant>
        <vt:i4>2031621</vt:i4>
      </vt:variant>
      <vt:variant>
        <vt:i4>333</vt:i4>
      </vt:variant>
      <vt:variant>
        <vt:i4>0</vt:i4>
      </vt:variant>
      <vt:variant>
        <vt:i4>5</vt:i4>
      </vt:variant>
      <vt:variant>
        <vt:lpwstr>http://www.aanbestedingskalender.nl/</vt:lpwstr>
      </vt:variant>
      <vt:variant>
        <vt:lpwstr/>
      </vt:variant>
      <vt:variant>
        <vt:i4>393254</vt:i4>
      </vt:variant>
      <vt:variant>
        <vt:i4>330</vt:i4>
      </vt:variant>
      <vt:variant>
        <vt:i4>0</vt:i4>
      </vt:variant>
      <vt:variant>
        <vt:i4>5</vt:i4>
      </vt:variant>
      <vt:variant>
        <vt:lpwstr>mailto:inkoop@gouda.nl</vt:lpwstr>
      </vt:variant>
      <vt:variant>
        <vt:lpwstr/>
      </vt:variant>
      <vt:variant>
        <vt:i4>2031621</vt:i4>
      </vt:variant>
      <vt:variant>
        <vt:i4>327</vt:i4>
      </vt:variant>
      <vt:variant>
        <vt:i4>0</vt:i4>
      </vt:variant>
      <vt:variant>
        <vt:i4>5</vt:i4>
      </vt:variant>
      <vt:variant>
        <vt:lpwstr>http://www.aanbestedingskalender.nl/</vt:lpwstr>
      </vt:variant>
      <vt:variant>
        <vt:lpwstr/>
      </vt:variant>
      <vt:variant>
        <vt:i4>393254</vt:i4>
      </vt:variant>
      <vt:variant>
        <vt:i4>324</vt:i4>
      </vt:variant>
      <vt:variant>
        <vt:i4>0</vt:i4>
      </vt:variant>
      <vt:variant>
        <vt:i4>5</vt:i4>
      </vt:variant>
      <vt:variant>
        <vt:lpwstr>mailto:inkoop@gouda.nl</vt:lpwstr>
      </vt:variant>
      <vt:variant>
        <vt:lpwstr/>
      </vt:variant>
      <vt:variant>
        <vt:i4>2293808</vt:i4>
      </vt:variant>
      <vt:variant>
        <vt:i4>321</vt:i4>
      </vt:variant>
      <vt:variant>
        <vt:i4>0</vt:i4>
      </vt:variant>
      <vt:variant>
        <vt:i4>5</vt:i4>
      </vt:variant>
      <vt:variant>
        <vt:lpwstr>http://www.pianoo.nl/dossiers/duurzaam-inkopen</vt:lpwstr>
      </vt:variant>
      <vt:variant>
        <vt:lpwstr/>
      </vt:variant>
      <vt:variant>
        <vt:i4>1638425</vt:i4>
      </vt:variant>
      <vt:variant>
        <vt:i4>318</vt:i4>
      </vt:variant>
      <vt:variant>
        <vt:i4>0</vt:i4>
      </vt:variant>
      <vt:variant>
        <vt:i4>5</vt:i4>
      </vt:variant>
      <vt:variant>
        <vt:lpwstr>http://www.gouda.nl/</vt:lpwstr>
      </vt:variant>
      <vt:variant>
        <vt:lpwstr/>
      </vt:variant>
      <vt:variant>
        <vt:i4>1638425</vt:i4>
      </vt:variant>
      <vt:variant>
        <vt:i4>315</vt:i4>
      </vt:variant>
      <vt:variant>
        <vt:i4>0</vt:i4>
      </vt:variant>
      <vt:variant>
        <vt:i4>5</vt:i4>
      </vt:variant>
      <vt:variant>
        <vt:lpwstr>http://www.gouda.nl/</vt:lpwstr>
      </vt:variant>
      <vt:variant>
        <vt:lpwstr/>
      </vt:variant>
      <vt:variant>
        <vt:i4>2031668</vt:i4>
      </vt:variant>
      <vt:variant>
        <vt:i4>308</vt:i4>
      </vt:variant>
      <vt:variant>
        <vt:i4>0</vt:i4>
      </vt:variant>
      <vt:variant>
        <vt:i4>5</vt:i4>
      </vt:variant>
      <vt:variant>
        <vt:lpwstr/>
      </vt:variant>
      <vt:variant>
        <vt:lpwstr>_Toc306289938</vt:lpwstr>
      </vt:variant>
      <vt:variant>
        <vt:i4>2031668</vt:i4>
      </vt:variant>
      <vt:variant>
        <vt:i4>302</vt:i4>
      </vt:variant>
      <vt:variant>
        <vt:i4>0</vt:i4>
      </vt:variant>
      <vt:variant>
        <vt:i4>5</vt:i4>
      </vt:variant>
      <vt:variant>
        <vt:lpwstr/>
      </vt:variant>
      <vt:variant>
        <vt:lpwstr>_Toc306289937</vt:lpwstr>
      </vt:variant>
      <vt:variant>
        <vt:i4>2031668</vt:i4>
      </vt:variant>
      <vt:variant>
        <vt:i4>296</vt:i4>
      </vt:variant>
      <vt:variant>
        <vt:i4>0</vt:i4>
      </vt:variant>
      <vt:variant>
        <vt:i4>5</vt:i4>
      </vt:variant>
      <vt:variant>
        <vt:lpwstr/>
      </vt:variant>
      <vt:variant>
        <vt:lpwstr>_Toc306289936</vt:lpwstr>
      </vt:variant>
      <vt:variant>
        <vt:i4>2031668</vt:i4>
      </vt:variant>
      <vt:variant>
        <vt:i4>290</vt:i4>
      </vt:variant>
      <vt:variant>
        <vt:i4>0</vt:i4>
      </vt:variant>
      <vt:variant>
        <vt:i4>5</vt:i4>
      </vt:variant>
      <vt:variant>
        <vt:lpwstr/>
      </vt:variant>
      <vt:variant>
        <vt:lpwstr>_Toc306289935</vt:lpwstr>
      </vt:variant>
      <vt:variant>
        <vt:i4>2031668</vt:i4>
      </vt:variant>
      <vt:variant>
        <vt:i4>284</vt:i4>
      </vt:variant>
      <vt:variant>
        <vt:i4>0</vt:i4>
      </vt:variant>
      <vt:variant>
        <vt:i4>5</vt:i4>
      </vt:variant>
      <vt:variant>
        <vt:lpwstr/>
      </vt:variant>
      <vt:variant>
        <vt:lpwstr>_Toc306289934</vt:lpwstr>
      </vt:variant>
      <vt:variant>
        <vt:i4>2031668</vt:i4>
      </vt:variant>
      <vt:variant>
        <vt:i4>278</vt:i4>
      </vt:variant>
      <vt:variant>
        <vt:i4>0</vt:i4>
      </vt:variant>
      <vt:variant>
        <vt:i4>5</vt:i4>
      </vt:variant>
      <vt:variant>
        <vt:lpwstr/>
      </vt:variant>
      <vt:variant>
        <vt:lpwstr>_Toc306289933</vt:lpwstr>
      </vt:variant>
      <vt:variant>
        <vt:i4>2031668</vt:i4>
      </vt:variant>
      <vt:variant>
        <vt:i4>272</vt:i4>
      </vt:variant>
      <vt:variant>
        <vt:i4>0</vt:i4>
      </vt:variant>
      <vt:variant>
        <vt:i4>5</vt:i4>
      </vt:variant>
      <vt:variant>
        <vt:lpwstr/>
      </vt:variant>
      <vt:variant>
        <vt:lpwstr>_Toc306289932</vt:lpwstr>
      </vt:variant>
      <vt:variant>
        <vt:i4>2031668</vt:i4>
      </vt:variant>
      <vt:variant>
        <vt:i4>266</vt:i4>
      </vt:variant>
      <vt:variant>
        <vt:i4>0</vt:i4>
      </vt:variant>
      <vt:variant>
        <vt:i4>5</vt:i4>
      </vt:variant>
      <vt:variant>
        <vt:lpwstr/>
      </vt:variant>
      <vt:variant>
        <vt:lpwstr>_Toc306289931</vt:lpwstr>
      </vt:variant>
      <vt:variant>
        <vt:i4>2031668</vt:i4>
      </vt:variant>
      <vt:variant>
        <vt:i4>260</vt:i4>
      </vt:variant>
      <vt:variant>
        <vt:i4>0</vt:i4>
      </vt:variant>
      <vt:variant>
        <vt:i4>5</vt:i4>
      </vt:variant>
      <vt:variant>
        <vt:lpwstr/>
      </vt:variant>
      <vt:variant>
        <vt:lpwstr>_Toc306289930</vt:lpwstr>
      </vt:variant>
      <vt:variant>
        <vt:i4>1966132</vt:i4>
      </vt:variant>
      <vt:variant>
        <vt:i4>254</vt:i4>
      </vt:variant>
      <vt:variant>
        <vt:i4>0</vt:i4>
      </vt:variant>
      <vt:variant>
        <vt:i4>5</vt:i4>
      </vt:variant>
      <vt:variant>
        <vt:lpwstr/>
      </vt:variant>
      <vt:variant>
        <vt:lpwstr>_Toc306289929</vt:lpwstr>
      </vt:variant>
      <vt:variant>
        <vt:i4>1966132</vt:i4>
      </vt:variant>
      <vt:variant>
        <vt:i4>248</vt:i4>
      </vt:variant>
      <vt:variant>
        <vt:i4>0</vt:i4>
      </vt:variant>
      <vt:variant>
        <vt:i4>5</vt:i4>
      </vt:variant>
      <vt:variant>
        <vt:lpwstr/>
      </vt:variant>
      <vt:variant>
        <vt:lpwstr>_Toc306289928</vt:lpwstr>
      </vt:variant>
      <vt:variant>
        <vt:i4>1966132</vt:i4>
      </vt:variant>
      <vt:variant>
        <vt:i4>242</vt:i4>
      </vt:variant>
      <vt:variant>
        <vt:i4>0</vt:i4>
      </vt:variant>
      <vt:variant>
        <vt:i4>5</vt:i4>
      </vt:variant>
      <vt:variant>
        <vt:lpwstr/>
      </vt:variant>
      <vt:variant>
        <vt:lpwstr>_Toc306289927</vt:lpwstr>
      </vt:variant>
      <vt:variant>
        <vt:i4>1966132</vt:i4>
      </vt:variant>
      <vt:variant>
        <vt:i4>236</vt:i4>
      </vt:variant>
      <vt:variant>
        <vt:i4>0</vt:i4>
      </vt:variant>
      <vt:variant>
        <vt:i4>5</vt:i4>
      </vt:variant>
      <vt:variant>
        <vt:lpwstr/>
      </vt:variant>
      <vt:variant>
        <vt:lpwstr>_Toc306289926</vt:lpwstr>
      </vt:variant>
      <vt:variant>
        <vt:i4>1966132</vt:i4>
      </vt:variant>
      <vt:variant>
        <vt:i4>230</vt:i4>
      </vt:variant>
      <vt:variant>
        <vt:i4>0</vt:i4>
      </vt:variant>
      <vt:variant>
        <vt:i4>5</vt:i4>
      </vt:variant>
      <vt:variant>
        <vt:lpwstr/>
      </vt:variant>
      <vt:variant>
        <vt:lpwstr>_Toc306289925</vt:lpwstr>
      </vt:variant>
      <vt:variant>
        <vt:i4>1966132</vt:i4>
      </vt:variant>
      <vt:variant>
        <vt:i4>224</vt:i4>
      </vt:variant>
      <vt:variant>
        <vt:i4>0</vt:i4>
      </vt:variant>
      <vt:variant>
        <vt:i4>5</vt:i4>
      </vt:variant>
      <vt:variant>
        <vt:lpwstr/>
      </vt:variant>
      <vt:variant>
        <vt:lpwstr>_Toc306289924</vt:lpwstr>
      </vt:variant>
      <vt:variant>
        <vt:i4>1966132</vt:i4>
      </vt:variant>
      <vt:variant>
        <vt:i4>218</vt:i4>
      </vt:variant>
      <vt:variant>
        <vt:i4>0</vt:i4>
      </vt:variant>
      <vt:variant>
        <vt:i4>5</vt:i4>
      </vt:variant>
      <vt:variant>
        <vt:lpwstr/>
      </vt:variant>
      <vt:variant>
        <vt:lpwstr>_Toc306289923</vt:lpwstr>
      </vt:variant>
      <vt:variant>
        <vt:i4>1966132</vt:i4>
      </vt:variant>
      <vt:variant>
        <vt:i4>212</vt:i4>
      </vt:variant>
      <vt:variant>
        <vt:i4>0</vt:i4>
      </vt:variant>
      <vt:variant>
        <vt:i4>5</vt:i4>
      </vt:variant>
      <vt:variant>
        <vt:lpwstr/>
      </vt:variant>
      <vt:variant>
        <vt:lpwstr>_Toc306289922</vt:lpwstr>
      </vt:variant>
      <vt:variant>
        <vt:i4>1966132</vt:i4>
      </vt:variant>
      <vt:variant>
        <vt:i4>206</vt:i4>
      </vt:variant>
      <vt:variant>
        <vt:i4>0</vt:i4>
      </vt:variant>
      <vt:variant>
        <vt:i4>5</vt:i4>
      </vt:variant>
      <vt:variant>
        <vt:lpwstr/>
      </vt:variant>
      <vt:variant>
        <vt:lpwstr>_Toc306289921</vt:lpwstr>
      </vt:variant>
      <vt:variant>
        <vt:i4>1966132</vt:i4>
      </vt:variant>
      <vt:variant>
        <vt:i4>200</vt:i4>
      </vt:variant>
      <vt:variant>
        <vt:i4>0</vt:i4>
      </vt:variant>
      <vt:variant>
        <vt:i4>5</vt:i4>
      </vt:variant>
      <vt:variant>
        <vt:lpwstr/>
      </vt:variant>
      <vt:variant>
        <vt:lpwstr>_Toc306289920</vt:lpwstr>
      </vt:variant>
      <vt:variant>
        <vt:i4>1900596</vt:i4>
      </vt:variant>
      <vt:variant>
        <vt:i4>194</vt:i4>
      </vt:variant>
      <vt:variant>
        <vt:i4>0</vt:i4>
      </vt:variant>
      <vt:variant>
        <vt:i4>5</vt:i4>
      </vt:variant>
      <vt:variant>
        <vt:lpwstr/>
      </vt:variant>
      <vt:variant>
        <vt:lpwstr>_Toc306289919</vt:lpwstr>
      </vt:variant>
      <vt:variant>
        <vt:i4>1900596</vt:i4>
      </vt:variant>
      <vt:variant>
        <vt:i4>188</vt:i4>
      </vt:variant>
      <vt:variant>
        <vt:i4>0</vt:i4>
      </vt:variant>
      <vt:variant>
        <vt:i4>5</vt:i4>
      </vt:variant>
      <vt:variant>
        <vt:lpwstr/>
      </vt:variant>
      <vt:variant>
        <vt:lpwstr>_Toc306289918</vt:lpwstr>
      </vt:variant>
      <vt:variant>
        <vt:i4>1900596</vt:i4>
      </vt:variant>
      <vt:variant>
        <vt:i4>182</vt:i4>
      </vt:variant>
      <vt:variant>
        <vt:i4>0</vt:i4>
      </vt:variant>
      <vt:variant>
        <vt:i4>5</vt:i4>
      </vt:variant>
      <vt:variant>
        <vt:lpwstr/>
      </vt:variant>
      <vt:variant>
        <vt:lpwstr>_Toc306289917</vt:lpwstr>
      </vt:variant>
      <vt:variant>
        <vt:i4>1900596</vt:i4>
      </vt:variant>
      <vt:variant>
        <vt:i4>176</vt:i4>
      </vt:variant>
      <vt:variant>
        <vt:i4>0</vt:i4>
      </vt:variant>
      <vt:variant>
        <vt:i4>5</vt:i4>
      </vt:variant>
      <vt:variant>
        <vt:lpwstr/>
      </vt:variant>
      <vt:variant>
        <vt:lpwstr>_Toc306289916</vt:lpwstr>
      </vt:variant>
      <vt:variant>
        <vt:i4>1900596</vt:i4>
      </vt:variant>
      <vt:variant>
        <vt:i4>170</vt:i4>
      </vt:variant>
      <vt:variant>
        <vt:i4>0</vt:i4>
      </vt:variant>
      <vt:variant>
        <vt:i4>5</vt:i4>
      </vt:variant>
      <vt:variant>
        <vt:lpwstr/>
      </vt:variant>
      <vt:variant>
        <vt:lpwstr>_Toc306289915</vt:lpwstr>
      </vt:variant>
      <vt:variant>
        <vt:i4>1900596</vt:i4>
      </vt:variant>
      <vt:variant>
        <vt:i4>164</vt:i4>
      </vt:variant>
      <vt:variant>
        <vt:i4>0</vt:i4>
      </vt:variant>
      <vt:variant>
        <vt:i4>5</vt:i4>
      </vt:variant>
      <vt:variant>
        <vt:lpwstr/>
      </vt:variant>
      <vt:variant>
        <vt:lpwstr>_Toc306289914</vt:lpwstr>
      </vt:variant>
      <vt:variant>
        <vt:i4>1900596</vt:i4>
      </vt:variant>
      <vt:variant>
        <vt:i4>158</vt:i4>
      </vt:variant>
      <vt:variant>
        <vt:i4>0</vt:i4>
      </vt:variant>
      <vt:variant>
        <vt:i4>5</vt:i4>
      </vt:variant>
      <vt:variant>
        <vt:lpwstr/>
      </vt:variant>
      <vt:variant>
        <vt:lpwstr>_Toc306289913</vt:lpwstr>
      </vt:variant>
      <vt:variant>
        <vt:i4>1900596</vt:i4>
      </vt:variant>
      <vt:variant>
        <vt:i4>152</vt:i4>
      </vt:variant>
      <vt:variant>
        <vt:i4>0</vt:i4>
      </vt:variant>
      <vt:variant>
        <vt:i4>5</vt:i4>
      </vt:variant>
      <vt:variant>
        <vt:lpwstr/>
      </vt:variant>
      <vt:variant>
        <vt:lpwstr>_Toc306289912</vt:lpwstr>
      </vt:variant>
      <vt:variant>
        <vt:i4>1900596</vt:i4>
      </vt:variant>
      <vt:variant>
        <vt:i4>146</vt:i4>
      </vt:variant>
      <vt:variant>
        <vt:i4>0</vt:i4>
      </vt:variant>
      <vt:variant>
        <vt:i4>5</vt:i4>
      </vt:variant>
      <vt:variant>
        <vt:lpwstr/>
      </vt:variant>
      <vt:variant>
        <vt:lpwstr>_Toc306289911</vt:lpwstr>
      </vt:variant>
      <vt:variant>
        <vt:i4>1900596</vt:i4>
      </vt:variant>
      <vt:variant>
        <vt:i4>140</vt:i4>
      </vt:variant>
      <vt:variant>
        <vt:i4>0</vt:i4>
      </vt:variant>
      <vt:variant>
        <vt:i4>5</vt:i4>
      </vt:variant>
      <vt:variant>
        <vt:lpwstr/>
      </vt:variant>
      <vt:variant>
        <vt:lpwstr>_Toc306289910</vt:lpwstr>
      </vt:variant>
      <vt:variant>
        <vt:i4>1835060</vt:i4>
      </vt:variant>
      <vt:variant>
        <vt:i4>134</vt:i4>
      </vt:variant>
      <vt:variant>
        <vt:i4>0</vt:i4>
      </vt:variant>
      <vt:variant>
        <vt:i4>5</vt:i4>
      </vt:variant>
      <vt:variant>
        <vt:lpwstr/>
      </vt:variant>
      <vt:variant>
        <vt:lpwstr>_Toc306289909</vt:lpwstr>
      </vt:variant>
      <vt:variant>
        <vt:i4>1835060</vt:i4>
      </vt:variant>
      <vt:variant>
        <vt:i4>128</vt:i4>
      </vt:variant>
      <vt:variant>
        <vt:i4>0</vt:i4>
      </vt:variant>
      <vt:variant>
        <vt:i4>5</vt:i4>
      </vt:variant>
      <vt:variant>
        <vt:lpwstr/>
      </vt:variant>
      <vt:variant>
        <vt:lpwstr>_Toc306289908</vt:lpwstr>
      </vt:variant>
      <vt:variant>
        <vt:i4>1835060</vt:i4>
      </vt:variant>
      <vt:variant>
        <vt:i4>122</vt:i4>
      </vt:variant>
      <vt:variant>
        <vt:i4>0</vt:i4>
      </vt:variant>
      <vt:variant>
        <vt:i4>5</vt:i4>
      </vt:variant>
      <vt:variant>
        <vt:lpwstr/>
      </vt:variant>
      <vt:variant>
        <vt:lpwstr>_Toc306289907</vt:lpwstr>
      </vt:variant>
      <vt:variant>
        <vt:i4>1835060</vt:i4>
      </vt:variant>
      <vt:variant>
        <vt:i4>116</vt:i4>
      </vt:variant>
      <vt:variant>
        <vt:i4>0</vt:i4>
      </vt:variant>
      <vt:variant>
        <vt:i4>5</vt:i4>
      </vt:variant>
      <vt:variant>
        <vt:lpwstr/>
      </vt:variant>
      <vt:variant>
        <vt:lpwstr>_Toc306289906</vt:lpwstr>
      </vt:variant>
      <vt:variant>
        <vt:i4>1835060</vt:i4>
      </vt:variant>
      <vt:variant>
        <vt:i4>110</vt:i4>
      </vt:variant>
      <vt:variant>
        <vt:i4>0</vt:i4>
      </vt:variant>
      <vt:variant>
        <vt:i4>5</vt:i4>
      </vt:variant>
      <vt:variant>
        <vt:lpwstr/>
      </vt:variant>
      <vt:variant>
        <vt:lpwstr>_Toc306289905</vt:lpwstr>
      </vt:variant>
      <vt:variant>
        <vt:i4>1835060</vt:i4>
      </vt:variant>
      <vt:variant>
        <vt:i4>104</vt:i4>
      </vt:variant>
      <vt:variant>
        <vt:i4>0</vt:i4>
      </vt:variant>
      <vt:variant>
        <vt:i4>5</vt:i4>
      </vt:variant>
      <vt:variant>
        <vt:lpwstr/>
      </vt:variant>
      <vt:variant>
        <vt:lpwstr>_Toc306289904</vt:lpwstr>
      </vt:variant>
      <vt:variant>
        <vt:i4>1835060</vt:i4>
      </vt:variant>
      <vt:variant>
        <vt:i4>98</vt:i4>
      </vt:variant>
      <vt:variant>
        <vt:i4>0</vt:i4>
      </vt:variant>
      <vt:variant>
        <vt:i4>5</vt:i4>
      </vt:variant>
      <vt:variant>
        <vt:lpwstr/>
      </vt:variant>
      <vt:variant>
        <vt:lpwstr>_Toc306289903</vt:lpwstr>
      </vt:variant>
      <vt:variant>
        <vt:i4>1835060</vt:i4>
      </vt:variant>
      <vt:variant>
        <vt:i4>92</vt:i4>
      </vt:variant>
      <vt:variant>
        <vt:i4>0</vt:i4>
      </vt:variant>
      <vt:variant>
        <vt:i4>5</vt:i4>
      </vt:variant>
      <vt:variant>
        <vt:lpwstr/>
      </vt:variant>
      <vt:variant>
        <vt:lpwstr>_Toc306289902</vt:lpwstr>
      </vt:variant>
      <vt:variant>
        <vt:i4>1835060</vt:i4>
      </vt:variant>
      <vt:variant>
        <vt:i4>86</vt:i4>
      </vt:variant>
      <vt:variant>
        <vt:i4>0</vt:i4>
      </vt:variant>
      <vt:variant>
        <vt:i4>5</vt:i4>
      </vt:variant>
      <vt:variant>
        <vt:lpwstr/>
      </vt:variant>
      <vt:variant>
        <vt:lpwstr>_Toc306289901</vt:lpwstr>
      </vt:variant>
      <vt:variant>
        <vt:i4>1835060</vt:i4>
      </vt:variant>
      <vt:variant>
        <vt:i4>80</vt:i4>
      </vt:variant>
      <vt:variant>
        <vt:i4>0</vt:i4>
      </vt:variant>
      <vt:variant>
        <vt:i4>5</vt:i4>
      </vt:variant>
      <vt:variant>
        <vt:lpwstr/>
      </vt:variant>
      <vt:variant>
        <vt:lpwstr>_Toc306289900</vt:lpwstr>
      </vt:variant>
      <vt:variant>
        <vt:i4>1376309</vt:i4>
      </vt:variant>
      <vt:variant>
        <vt:i4>74</vt:i4>
      </vt:variant>
      <vt:variant>
        <vt:i4>0</vt:i4>
      </vt:variant>
      <vt:variant>
        <vt:i4>5</vt:i4>
      </vt:variant>
      <vt:variant>
        <vt:lpwstr/>
      </vt:variant>
      <vt:variant>
        <vt:lpwstr>_Toc306289899</vt:lpwstr>
      </vt:variant>
      <vt:variant>
        <vt:i4>1376309</vt:i4>
      </vt:variant>
      <vt:variant>
        <vt:i4>68</vt:i4>
      </vt:variant>
      <vt:variant>
        <vt:i4>0</vt:i4>
      </vt:variant>
      <vt:variant>
        <vt:i4>5</vt:i4>
      </vt:variant>
      <vt:variant>
        <vt:lpwstr/>
      </vt:variant>
      <vt:variant>
        <vt:lpwstr>_Toc306289898</vt:lpwstr>
      </vt:variant>
      <vt:variant>
        <vt:i4>1376309</vt:i4>
      </vt:variant>
      <vt:variant>
        <vt:i4>62</vt:i4>
      </vt:variant>
      <vt:variant>
        <vt:i4>0</vt:i4>
      </vt:variant>
      <vt:variant>
        <vt:i4>5</vt:i4>
      </vt:variant>
      <vt:variant>
        <vt:lpwstr/>
      </vt:variant>
      <vt:variant>
        <vt:lpwstr>_Toc306289897</vt:lpwstr>
      </vt:variant>
      <vt:variant>
        <vt:i4>1376309</vt:i4>
      </vt:variant>
      <vt:variant>
        <vt:i4>56</vt:i4>
      </vt:variant>
      <vt:variant>
        <vt:i4>0</vt:i4>
      </vt:variant>
      <vt:variant>
        <vt:i4>5</vt:i4>
      </vt:variant>
      <vt:variant>
        <vt:lpwstr/>
      </vt:variant>
      <vt:variant>
        <vt:lpwstr>_Toc306289896</vt:lpwstr>
      </vt:variant>
      <vt:variant>
        <vt:i4>1376309</vt:i4>
      </vt:variant>
      <vt:variant>
        <vt:i4>50</vt:i4>
      </vt:variant>
      <vt:variant>
        <vt:i4>0</vt:i4>
      </vt:variant>
      <vt:variant>
        <vt:i4>5</vt:i4>
      </vt:variant>
      <vt:variant>
        <vt:lpwstr/>
      </vt:variant>
      <vt:variant>
        <vt:lpwstr>_Toc306289895</vt:lpwstr>
      </vt:variant>
      <vt:variant>
        <vt:i4>1376309</vt:i4>
      </vt:variant>
      <vt:variant>
        <vt:i4>44</vt:i4>
      </vt:variant>
      <vt:variant>
        <vt:i4>0</vt:i4>
      </vt:variant>
      <vt:variant>
        <vt:i4>5</vt:i4>
      </vt:variant>
      <vt:variant>
        <vt:lpwstr/>
      </vt:variant>
      <vt:variant>
        <vt:lpwstr>_Toc306289894</vt:lpwstr>
      </vt:variant>
      <vt:variant>
        <vt:i4>1376309</vt:i4>
      </vt:variant>
      <vt:variant>
        <vt:i4>38</vt:i4>
      </vt:variant>
      <vt:variant>
        <vt:i4>0</vt:i4>
      </vt:variant>
      <vt:variant>
        <vt:i4>5</vt:i4>
      </vt:variant>
      <vt:variant>
        <vt:lpwstr/>
      </vt:variant>
      <vt:variant>
        <vt:lpwstr>_Toc306289893</vt:lpwstr>
      </vt:variant>
      <vt:variant>
        <vt:i4>1376309</vt:i4>
      </vt:variant>
      <vt:variant>
        <vt:i4>32</vt:i4>
      </vt:variant>
      <vt:variant>
        <vt:i4>0</vt:i4>
      </vt:variant>
      <vt:variant>
        <vt:i4>5</vt:i4>
      </vt:variant>
      <vt:variant>
        <vt:lpwstr/>
      </vt:variant>
      <vt:variant>
        <vt:lpwstr>_Toc306289892</vt:lpwstr>
      </vt:variant>
      <vt:variant>
        <vt:i4>1376309</vt:i4>
      </vt:variant>
      <vt:variant>
        <vt:i4>26</vt:i4>
      </vt:variant>
      <vt:variant>
        <vt:i4>0</vt:i4>
      </vt:variant>
      <vt:variant>
        <vt:i4>5</vt:i4>
      </vt:variant>
      <vt:variant>
        <vt:lpwstr/>
      </vt:variant>
      <vt:variant>
        <vt:lpwstr>_Toc306289891</vt:lpwstr>
      </vt:variant>
      <vt:variant>
        <vt:i4>1376309</vt:i4>
      </vt:variant>
      <vt:variant>
        <vt:i4>20</vt:i4>
      </vt:variant>
      <vt:variant>
        <vt:i4>0</vt:i4>
      </vt:variant>
      <vt:variant>
        <vt:i4>5</vt:i4>
      </vt:variant>
      <vt:variant>
        <vt:lpwstr/>
      </vt:variant>
      <vt:variant>
        <vt:lpwstr>_Toc306289890</vt:lpwstr>
      </vt:variant>
      <vt:variant>
        <vt:i4>1310773</vt:i4>
      </vt:variant>
      <vt:variant>
        <vt:i4>14</vt:i4>
      </vt:variant>
      <vt:variant>
        <vt:i4>0</vt:i4>
      </vt:variant>
      <vt:variant>
        <vt:i4>5</vt:i4>
      </vt:variant>
      <vt:variant>
        <vt:lpwstr/>
      </vt:variant>
      <vt:variant>
        <vt:lpwstr>_Toc306289889</vt:lpwstr>
      </vt:variant>
      <vt:variant>
        <vt:i4>1310773</vt:i4>
      </vt:variant>
      <vt:variant>
        <vt:i4>8</vt:i4>
      </vt:variant>
      <vt:variant>
        <vt:i4>0</vt:i4>
      </vt:variant>
      <vt:variant>
        <vt:i4>5</vt:i4>
      </vt:variant>
      <vt:variant>
        <vt:lpwstr/>
      </vt:variant>
      <vt:variant>
        <vt:lpwstr>_Toc306289888</vt:lpwstr>
      </vt:variant>
      <vt:variant>
        <vt:i4>1310773</vt:i4>
      </vt:variant>
      <vt:variant>
        <vt:i4>2</vt:i4>
      </vt:variant>
      <vt:variant>
        <vt:i4>0</vt:i4>
      </vt:variant>
      <vt:variant>
        <vt:i4>5</vt:i4>
      </vt:variant>
      <vt:variant>
        <vt:lpwstr/>
      </vt:variant>
      <vt:variant>
        <vt:lpwstr>_Toc306289887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adm-rzwanenburg</dc:creator>
  <cp:lastModifiedBy>Hooft, Simon 't</cp:lastModifiedBy>
  <cp:revision>2</cp:revision>
  <cp:lastPrinted>2017-06-27T07:30:00Z</cp:lastPrinted>
  <dcterms:created xsi:type="dcterms:W3CDTF">2017-07-04T08:27:00Z</dcterms:created>
  <dcterms:modified xsi:type="dcterms:W3CDTF">2017-07-04T08:27:00Z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iersoort">
    <vt:lpwstr>1</vt:lpwstr>
  </property>
</Properties>
</file>